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69A" w:rsidRDefault="006031C3">
      <w:pPr>
        <w:rPr>
          <w:rFonts w:ascii="sans-serif" w:eastAsia="sans-serif" w:hAnsi="sans-serif" w:cs="sans-serif"/>
        </w:rPr>
        <w:sectPr w:rsidR="0013569A">
          <w:type w:val="continuous"/>
          <w:pgSz w:w="11906" w:h="16838"/>
          <w:pgMar w:top="0" w:right="0" w:bottom="1440" w:left="0" w:header="0" w:footer="720" w:gutter="0"/>
          <w:cols w:space="720"/>
        </w:sectPr>
      </w:pPr>
      <w:r>
        <w:rPr>
          <w:rFonts w:ascii="sans-serif" w:eastAsia="sans-serif" w:hAnsi="sans-serif" w:cs="sans-serif"/>
        </w:rPr>
        <w:t> </w:t>
      </w:r>
    </w:p>
    <w:p w:rsidR="000F1A90" w:rsidRDefault="006031C3" w:rsidP="000F1A90">
      <w:pPr>
        <w:widowControl w:val="0"/>
        <w:autoSpaceDE w:val="0"/>
        <w:autoSpaceDN w:val="0"/>
        <w:jc w:val="center"/>
        <w:rPr>
          <w:rFonts w:eastAsia="Book Antiqua" w:hAnsi="Book Antiqua" w:cs="Book Antiqua"/>
          <w:sz w:val="20"/>
        </w:rPr>
      </w:pPr>
      <w:r w:rsidRPr="007B180B">
        <w:rPr>
          <w:noProof/>
          <w:lang w:val="en-IN" w:eastAsia="en-IN"/>
        </w:rPr>
        <w:lastRenderedPageBreak/>
        <w:drawing>
          <wp:inline distT="0" distB="0" distL="0" distR="0">
            <wp:extent cx="695325"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336526" name="Picture 1"/>
                    <pic:cNvPicPr>
                      <a:picLocks noChangeAspect="1" noChangeArrowheads="1"/>
                    </pic:cNvPicPr>
                  </pic:nvPicPr>
                  <pic:blipFill>
                    <a:blip r:embed="rId6" cstate="print"/>
                    <a:stretch>
                      <a:fillRect/>
                    </a:stretch>
                  </pic:blipFill>
                  <pic:spPr bwMode="auto">
                    <a:xfrm>
                      <a:off x="0" y="0"/>
                      <a:ext cx="706317" cy="928855"/>
                    </a:xfrm>
                    <a:prstGeom prst="rect">
                      <a:avLst/>
                    </a:prstGeom>
                    <a:solidFill>
                      <a:srgbClr val="FFFFFF"/>
                    </a:solidFill>
                    <a:ln w="9525">
                      <a:noFill/>
                      <a:miter lim="800000"/>
                      <a:headEnd/>
                      <a:tailEnd/>
                    </a:ln>
                  </pic:spPr>
                </pic:pic>
              </a:graphicData>
            </a:graphic>
          </wp:inline>
        </w:drawing>
      </w:r>
    </w:p>
    <w:p w:rsidR="000F1A90" w:rsidRDefault="000F1A90" w:rsidP="000F1A90">
      <w:pPr>
        <w:widowControl w:val="0"/>
        <w:autoSpaceDE w:val="0"/>
        <w:autoSpaceDN w:val="0"/>
        <w:rPr>
          <w:rFonts w:eastAsia="Book Antiqua" w:hAnsi="Book Antiqua" w:cs="Book Antiqua"/>
          <w:sz w:val="20"/>
        </w:rPr>
      </w:pPr>
    </w:p>
    <w:p w:rsidR="000F1A90" w:rsidRDefault="006031C3" w:rsidP="000F1A90">
      <w:pPr>
        <w:widowControl w:val="0"/>
        <w:autoSpaceDE w:val="0"/>
        <w:autoSpaceDN w:val="0"/>
        <w:rPr>
          <w:rFonts w:eastAsia="Book Antiqua" w:hAnsi="Book Antiqua" w:cs="Book Antiqua"/>
          <w:sz w:val="20"/>
        </w:rPr>
      </w:pPr>
      <w:r>
        <w:rPr>
          <w:noProof/>
          <w:lang w:val="en-IN" w:eastAsia="en-IN"/>
        </w:rPr>
        <w:drawing>
          <wp:anchor distT="0" distB="0" distL="114300" distR="114300" simplePos="0" relativeHeight="251658240" behindDoc="1" locked="0" layoutInCell="1" allowOverlap="1">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907719" name="Odita letter head new.jpg"/>
                    <pic:cNvPicPr/>
                  </pic:nvPicPr>
                  <pic:blipFill>
                    <a:blip r:embed="rId7">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rsidR="000F1A90" w:rsidRDefault="000F1A90" w:rsidP="000F1A90">
      <w:pPr>
        <w:widowControl w:val="0"/>
        <w:autoSpaceDE w:val="0"/>
        <w:autoSpaceDN w:val="0"/>
        <w:rPr>
          <w:rFonts w:eastAsia="Book Antiqua" w:hAnsi="Book Antiqua" w:cs="Book Antiqua"/>
          <w:sz w:val="20"/>
        </w:rPr>
      </w:pPr>
    </w:p>
    <w:p w:rsidR="000F1A90" w:rsidRDefault="000F1A90" w:rsidP="000F1A90">
      <w:pPr>
        <w:widowControl w:val="0"/>
        <w:autoSpaceDE w:val="0"/>
        <w:autoSpaceDN w:val="0"/>
        <w:rPr>
          <w:rFonts w:eastAsia="Book Antiqua" w:hAnsi="Book Antiqua" w:cs="Book Antiqua"/>
          <w:sz w:val="20"/>
        </w:rPr>
      </w:pPr>
    </w:p>
    <w:p w:rsidR="000F1A90" w:rsidRPr="0091788B" w:rsidRDefault="006031C3" w:rsidP="000F1A90">
      <w:pPr>
        <w:autoSpaceDE w:val="0"/>
        <w:autoSpaceDN w:val="0"/>
        <w:adjustRightInd w:val="0"/>
        <w:jc w:val="center"/>
        <w:rPr>
          <w:b/>
          <w:sz w:val="32"/>
          <w:szCs w:val="32"/>
        </w:rPr>
      </w:pPr>
      <w:r w:rsidRPr="0091788B">
        <w:rPr>
          <w:b/>
          <w:sz w:val="32"/>
          <w:szCs w:val="32"/>
        </w:rPr>
        <w:t>ODISHA POWER TRANSMISSION CORPORATION LIMITED</w:t>
      </w:r>
    </w:p>
    <w:p w:rsidR="000F1A90" w:rsidRPr="0091788B" w:rsidRDefault="006031C3" w:rsidP="000F1A90">
      <w:pPr>
        <w:autoSpaceDE w:val="0"/>
        <w:autoSpaceDN w:val="0"/>
        <w:adjustRightInd w:val="0"/>
        <w:jc w:val="center"/>
        <w:rPr>
          <w:sz w:val="32"/>
          <w:szCs w:val="32"/>
        </w:rPr>
      </w:pPr>
      <w:r w:rsidRPr="0091788B">
        <w:rPr>
          <w:sz w:val="32"/>
          <w:szCs w:val="32"/>
        </w:rPr>
        <w:t>(A Govt. Of Odisha Undertaking)</w:t>
      </w:r>
    </w:p>
    <w:p w:rsidR="000F1A90" w:rsidRPr="0091788B" w:rsidRDefault="006031C3" w:rsidP="000F1A90">
      <w:pPr>
        <w:widowControl w:val="0"/>
        <w:autoSpaceDE w:val="0"/>
        <w:autoSpaceDN w:val="0"/>
        <w:spacing w:before="10"/>
        <w:jc w:val="center"/>
        <w:rPr>
          <w:rFonts w:eastAsia="Book Antiqua" w:hAnsi="Book Antiqua" w:cs="Book Antiqua"/>
          <w:sz w:val="27"/>
        </w:rPr>
      </w:pPr>
      <w:r w:rsidRPr="0091788B">
        <w:rPr>
          <w:rFonts w:ascii="Book Antiqua" w:eastAsia="Book Antiqua" w:hAnsi="Book Antiqua" w:cs="Book Antiqua"/>
          <w:sz w:val="32"/>
          <w:szCs w:val="32"/>
        </w:rPr>
        <w:t xml:space="preserve">Regd. Office, </w:t>
      </w:r>
      <w:r w:rsidR="00991D04">
        <w:rPr>
          <w:rFonts w:ascii="Book Antiqua" w:eastAsia="Book Antiqua" w:hAnsi="Book Antiqua" w:cs="Book Antiqua"/>
          <w:sz w:val="32"/>
          <w:szCs w:val="32"/>
        </w:rPr>
        <w:t>Tech Tower, Janpath, Bhubaneswar -751007</w:t>
      </w:r>
    </w:p>
    <w:p w:rsidR="000F1A90" w:rsidRPr="0091788B" w:rsidRDefault="006031C3" w:rsidP="000F1A90">
      <w:pPr>
        <w:widowControl w:val="0"/>
        <w:autoSpaceDE w:val="0"/>
        <w:autoSpaceDN w:val="0"/>
        <w:spacing w:line="276" w:lineRule="auto"/>
        <w:jc w:val="center"/>
        <w:rPr>
          <w:rFonts w:ascii="Arial" w:eastAsia="Calibri" w:hAnsi="Arial" w:cs="Arial"/>
          <w:sz w:val="22"/>
          <w:szCs w:val="22"/>
        </w:rPr>
      </w:pPr>
      <w:r w:rsidRPr="0091788B">
        <w:rPr>
          <w:rFonts w:ascii="Arial" w:eastAsia="Calibri" w:hAnsi="Arial" w:cs="Arial"/>
          <w:sz w:val="22"/>
          <w:szCs w:val="22"/>
        </w:rPr>
        <w:t xml:space="preserve">Telephone: (0674) 2540051 (EPABX), Website: </w:t>
      </w:r>
      <w:hyperlink r:id="rId8" w:history="1">
        <w:r w:rsidRPr="0091788B">
          <w:rPr>
            <w:rFonts w:ascii="Arial" w:eastAsia="Calibri" w:hAnsi="Arial" w:cs="Arial"/>
            <w:sz w:val="22"/>
            <w:szCs w:val="22"/>
            <w:u w:val="single"/>
          </w:rPr>
          <w:t>www.optcl.co.in</w:t>
        </w:r>
      </w:hyperlink>
    </w:p>
    <w:p w:rsidR="000F1A90" w:rsidRPr="0091788B" w:rsidRDefault="006031C3" w:rsidP="000F1A90">
      <w:pPr>
        <w:widowControl w:val="0"/>
        <w:autoSpaceDE w:val="0"/>
        <w:autoSpaceDN w:val="0"/>
        <w:spacing w:line="276" w:lineRule="auto"/>
        <w:jc w:val="center"/>
        <w:rPr>
          <w:rFonts w:ascii="Arial" w:eastAsia="Calibri" w:hAnsi="Arial" w:cs="Arial"/>
          <w:sz w:val="20"/>
          <w:szCs w:val="20"/>
        </w:rPr>
      </w:pPr>
      <w:r w:rsidRPr="0091788B">
        <w:rPr>
          <w:rFonts w:ascii="Arial" w:eastAsia="Calibri" w:hAnsi="Arial" w:cs="Arial"/>
          <w:sz w:val="20"/>
          <w:szCs w:val="20"/>
        </w:rPr>
        <w:t>CIN: U4102OR2004SGC007553</w:t>
      </w:r>
    </w:p>
    <w:p w:rsidR="000F1A90" w:rsidRDefault="000F1A90" w:rsidP="000F1A90">
      <w:pPr>
        <w:widowControl w:val="0"/>
        <w:autoSpaceDE w:val="0"/>
        <w:autoSpaceDN w:val="0"/>
        <w:rPr>
          <w:rFonts w:eastAsia="Book Antiqua" w:hAnsi="Book Antiqua" w:cs="Book Antiqua"/>
          <w:sz w:val="20"/>
        </w:rPr>
      </w:pPr>
    </w:p>
    <w:p w:rsidR="000F1A90" w:rsidRDefault="000F1A90" w:rsidP="000F1A90">
      <w:pPr>
        <w:widowControl w:val="0"/>
        <w:autoSpaceDE w:val="0"/>
        <w:autoSpaceDN w:val="0"/>
        <w:rPr>
          <w:rFonts w:eastAsia="Book Antiqua" w:hAnsi="Book Antiqua" w:cs="Book Antiqua"/>
          <w:sz w:val="20"/>
        </w:rPr>
      </w:pPr>
    </w:p>
    <w:p w:rsidR="000F1A90" w:rsidRDefault="000F1A90" w:rsidP="000F1A90">
      <w:pPr>
        <w:widowControl w:val="0"/>
        <w:autoSpaceDE w:val="0"/>
        <w:autoSpaceDN w:val="0"/>
        <w:rPr>
          <w:rFonts w:eastAsia="Book Antiqua" w:hAnsi="Book Antiqua" w:cs="Book Antiqua"/>
          <w:sz w:val="20"/>
        </w:rPr>
      </w:pPr>
    </w:p>
    <w:p w:rsidR="000F1A90" w:rsidRDefault="000F1A90" w:rsidP="000F1A90">
      <w:pPr>
        <w:widowControl w:val="0"/>
        <w:autoSpaceDE w:val="0"/>
        <w:autoSpaceDN w:val="0"/>
        <w:rPr>
          <w:rFonts w:eastAsia="Book Antiqua" w:hAnsi="Book Antiqua" w:cs="Book Antiqua"/>
          <w:sz w:val="20"/>
        </w:rPr>
      </w:pPr>
    </w:p>
    <w:p w:rsidR="000F1A90" w:rsidRDefault="000F1A90" w:rsidP="000F1A90">
      <w:pPr>
        <w:widowControl w:val="0"/>
        <w:autoSpaceDE w:val="0"/>
        <w:autoSpaceDN w:val="0"/>
        <w:rPr>
          <w:rFonts w:eastAsia="Book Antiqua" w:hAnsi="Book Antiqua" w:cs="Book Antiqua"/>
          <w:sz w:val="20"/>
        </w:rPr>
      </w:pPr>
    </w:p>
    <w:p w:rsidR="000F1A90" w:rsidRDefault="000F1A90" w:rsidP="000F1A90">
      <w:pPr>
        <w:widowControl w:val="0"/>
        <w:autoSpaceDE w:val="0"/>
        <w:autoSpaceDN w:val="0"/>
        <w:rPr>
          <w:rFonts w:eastAsia="Book Antiqua" w:hAnsi="Book Antiqua" w:cs="Book Antiqua"/>
          <w:sz w:val="20"/>
        </w:rPr>
      </w:pPr>
    </w:p>
    <w:p w:rsidR="000F1A90" w:rsidRDefault="000F1A90" w:rsidP="000F1A90">
      <w:pPr>
        <w:widowControl w:val="0"/>
        <w:autoSpaceDE w:val="0"/>
        <w:autoSpaceDN w:val="0"/>
        <w:rPr>
          <w:rFonts w:eastAsia="Book Antiqua" w:hAnsi="Book Antiqua" w:cs="Book Antiqua"/>
          <w:sz w:val="20"/>
        </w:rPr>
      </w:pPr>
    </w:p>
    <w:p w:rsidR="000F1A90" w:rsidRDefault="000F1A90" w:rsidP="000F1A90">
      <w:pPr>
        <w:widowControl w:val="0"/>
        <w:autoSpaceDE w:val="0"/>
        <w:autoSpaceDN w:val="0"/>
        <w:spacing w:before="5"/>
        <w:rPr>
          <w:rFonts w:eastAsia="Book Antiqua" w:hAnsi="Book Antiqua" w:cs="Book Antiqua"/>
          <w:sz w:val="28"/>
        </w:rPr>
      </w:pPr>
    </w:p>
    <w:p w:rsidR="000F1A90" w:rsidRPr="000F1A90" w:rsidRDefault="006031C3" w:rsidP="000F1A90">
      <w:pPr>
        <w:widowControl w:val="0"/>
        <w:autoSpaceDE w:val="0"/>
        <w:autoSpaceDN w:val="0"/>
        <w:spacing w:before="94"/>
        <w:ind w:left="3351" w:right="3251"/>
        <w:jc w:val="center"/>
        <w:rPr>
          <w:rFonts w:ascii="Book Antiqua" w:eastAsia="Book Antiqua" w:hAnsi="Book Antiqua" w:cs="Book Antiqua"/>
          <w:b/>
          <w:bCs/>
          <w:sz w:val="36"/>
          <w:szCs w:val="36"/>
        </w:rPr>
      </w:pPr>
      <w:r w:rsidRPr="000F1A90">
        <w:rPr>
          <w:rFonts w:ascii="Book Antiqua" w:eastAsia="Book Antiqua" w:hAnsi="Book Antiqua" w:cs="Book Antiqua"/>
          <w:b/>
          <w:bCs/>
          <w:sz w:val="36"/>
          <w:szCs w:val="36"/>
        </w:rPr>
        <w:t>SECTION</w:t>
      </w:r>
      <w:r w:rsidRPr="000F1A90">
        <w:rPr>
          <w:rFonts w:ascii="Book Antiqua" w:eastAsia="Book Antiqua" w:hAnsi="Book Antiqua" w:cs="Book Antiqua"/>
          <w:b/>
          <w:bCs/>
          <w:spacing w:val="-8"/>
          <w:sz w:val="36"/>
          <w:szCs w:val="36"/>
        </w:rPr>
        <w:t xml:space="preserve"> </w:t>
      </w:r>
      <w:r w:rsidRPr="000F1A90">
        <w:rPr>
          <w:rFonts w:ascii="Book Antiqua" w:eastAsia="Book Antiqua" w:hAnsi="Book Antiqua" w:cs="Book Antiqua"/>
          <w:b/>
          <w:bCs/>
          <w:sz w:val="36"/>
          <w:szCs w:val="36"/>
        </w:rPr>
        <w:t>–</w:t>
      </w:r>
      <w:r w:rsidRPr="000F1A90">
        <w:rPr>
          <w:rFonts w:ascii="Book Antiqua" w:eastAsia="Book Antiqua" w:hAnsi="Book Antiqua" w:cs="Book Antiqua"/>
          <w:b/>
          <w:bCs/>
          <w:spacing w:val="-10"/>
          <w:sz w:val="36"/>
          <w:szCs w:val="36"/>
        </w:rPr>
        <w:t xml:space="preserve"> </w:t>
      </w:r>
      <w:r w:rsidRPr="000F1A90">
        <w:rPr>
          <w:rFonts w:ascii="Book Antiqua" w:eastAsia="Book Antiqua" w:hAnsi="Book Antiqua" w:cs="Book Antiqua"/>
          <w:b/>
          <w:bCs/>
          <w:spacing w:val="-5"/>
          <w:sz w:val="36"/>
          <w:szCs w:val="36"/>
        </w:rPr>
        <w:t>III</w:t>
      </w:r>
    </w:p>
    <w:p w:rsidR="000F1A90" w:rsidRPr="000F1A90" w:rsidRDefault="000F1A90" w:rsidP="000F1A90">
      <w:pPr>
        <w:widowControl w:val="0"/>
        <w:autoSpaceDE w:val="0"/>
        <w:autoSpaceDN w:val="0"/>
        <w:rPr>
          <w:rFonts w:ascii="Book Antiqua" w:eastAsia="Book Antiqua" w:hAnsi="Book Antiqua" w:cs="Book Antiqua"/>
          <w:b/>
          <w:sz w:val="36"/>
          <w:szCs w:val="36"/>
        </w:rPr>
      </w:pPr>
    </w:p>
    <w:p w:rsidR="000F1A90" w:rsidRPr="000F1A90" w:rsidRDefault="006031C3" w:rsidP="000F1A90">
      <w:pPr>
        <w:widowControl w:val="0"/>
        <w:autoSpaceDE w:val="0"/>
        <w:autoSpaceDN w:val="0"/>
        <w:spacing w:before="316"/>
        <w:ind w:left="3351" w:right="3255"/>
        <w:jc w:val="center"/>
        <w:rPr>
          <w:rFonts w:ascii="Book Antiqua" w:eastAsia="Book Antiqua" w:hAnsi="Book Antiqua" w:cs="Book Antiqua"/>
          <w:b/>
          <w:bCs/>
          <w:sz w:val="36"/>
          <w:szCs w:val="36"/>
        </w:rPr>
      </w:pPr>
      <w:r w:rsidRPr="000F1A90">
        <w:rPr>
          <w:rFonts w:ascii="Book Antiqua" w:eastAsia="Book Antiqua" w:hAnsi="Book Antiqua" w:cs="Book Antiqua"/>
          <w:b/>
          <w:bCs/>
          <w:sz w:val="36"/>
          <w:szCs w:val="36"/>
        </w:rPr>
        <w:t>BID</w:t>
      </w:r>
      <w:r w:rsidRPr="000F1A90">
        <w:rPr>
          <w:rFonts w:ascii="Book Antiqua" w:eastAsia="Book Antiqua" w:hAnsi="Book Antiqua" w:cs="Book Antiqua"/>
          <w:b/>
          <w:bCs/>
          <w:spacing w:val="-10"/>
          <w:sz w:val="36"/>
          <w:szCs w:val="36"/>
        </w:rPr>
        <w:t xml:space="preserve"> </w:t>
      </w:r>
      <w:r w:rsidRPr="000F1A90">
        <w:rPr>
          <w:rFonts w:ascii="Book Antiqua" w:eastAsia="Book Antiqua" w:hAnsi="Book Antiqua" w:cs="Book Antiqua"/>
          <w:b/>
          <w:bCs/>
          <w:sz w:val="36"/>
          <w:szCs w:val="36"/>
        </w:rPr>
        <w:t>DATA</w:t>
      </w:r>
      <w:r w:rsidRPr="000F1A90">
        <w:rPr>
          <w:rFonts w:ascii="Book Antiqua" w:eastAsia="Book Antiqua" w:hAnsi="Book Antiqua" w:cs="Book Antiqua"/>
          <w:b/>
          <w:bCs/>
          <w:spacing w:val="-10"/>
          <w:sz w:val="36"/>
          <w:szCs w:val="36"/>
        </w:rPr>
        <w:t xml:space="preserve"> </w:t>
      </w:r>
      <w:r w:rsidRPr="000F1A90">
        <w:rPr>
          <w:rFonts w:ascii="Book Antiqua" w:eastAsia="Book Antiqua" w:hAnsi="Book Antiqua" w:cs="Book Antiqua"/>
          <w:b/>
          <w:bCs/>
          <w:sz w:val="36"/>
          <w:szCs w:val="36"/>
        </w:rPr>
        <w:t>SHEETS</w:t>
      </w:r>
      <w:r w:rsidRPr="000F1A90">
        <w:rPr>
          <w:rFonts w:ascii="Book Antiqua" w:eastAsia="Book Antiqua" w:hAnsi="Book Antiqua" w:cs="Book Antiqua"/>
          <w:b/>
          <w:bCs/>
          <w:spacing w:val="-9"/>
          <w:sz w:val="36"/>
          <w:szCs w:val="36"/>
        </w:rPr>
        <w:t xml:space="preserve"> </w:t>
      </w:r>
      <w:r w:rsidRPr="000F1A90">
        <w:rPr>
          <w:rFonts w:ascii="Book Antiqua" w:eastAsia="Book Antiqua" w:hAnsi="Book Antiqua" w:cs="Book Antiqua"/>
          <w:b/>
          <w:bCs/>
          <w:spacing w:val="-2"/>
          <w:sz w:val="36"/>
          <w:szCs w:val="36"/>
        </w:rPr>
        <w:t>(BDS)</w:t>
      </w:r>
    </w:p>
    <w:p w:rsidR="00893EE3" w:rsidRDefault="00893EE3">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Default="000F1A90">
      <w:pPr>
        <w:widowControl w:val="0"/>
        <w:autoSpaceDE w:val="0"/>
        <w:autoSpaceDN w:val="0"/>
        <w:rPr>
          <w:rFonts w:ascii="Book Antiqua" w:eastAsia="Book Antiqua" w:hAnsi="Book Antiqua" w:cs="Book Antiqua"/>
          <w:sz w:val="22"/>
          <w:szCs w:val="22"/>
        </w:rPr>
      </w:pPr>
    </w:p>
    <w:p w:rsidR="000F1A90" w:rsidRPr="000F1A90" w:rsidRDefault="006031C3" w:rsidP="000F1A90">
      <w:pPr>
        <w:widowControl w:val="0"/>
        <w:autoSpaceDE w:val="0"/>
        <w:autoSpaceDN w:val="0"/>
        <w:jc w:val="center"/>
        <w:rPr>
          <w:rFonts w:ascii="Calibri" w:eastAsia="Book Antiqua" w:hAnsi="Calibri" w:cs="Calibri"/>
          <w:b/>
          <w:bCs/>
          <w:sz w:val="22"/>
          <w:szCs w:val="22"/>
        </w:rPr>
      </w:pPr>
      <w:r w:rsidRPr="000F1A90">
        <w:rPr>
          <w:rFonts w:ascii="Calibri" w:eastAsia="Book Antiqua" w:hAnsi="Calibri" w:cs="Calibri"/>
          <w:b/>
          <w:bCs/>
          <w:sz w:val="22"/>
          <w:szCs w:val="22"/>
        </w:rPr>
        <w:t>BID DATA SHEETS (BDS)</w:t>
      </w:r>
    </w:p>
    <w:p w:rsidR="000F1A90" w:rsidRDefault="000F1A90" w:rsidP="000F1A90">
      <w:pPr>
        <w:widowControl w:val="0"/>
        <w:autoSpaceDE w:val="0"/>
        <w:autoSpaceDN w:val="0"/>
        <w:rPr>
          <w:rFonts w:ascii="Book Antiqua" w:eastAsia="Book Antiqua" w:hAnsi="Book Antiqua" w:cs="Book Antiqua"/>
          <w:sz w:val="22"/>
          <w:szCs w:val="22"/>
        </w:rPr>
      </w:pPr>
    </w:p>
    <w:p w:rsidR="000F1A90" w:rsidRPr="00993354" w:rsidRDefault="006031C3" w:rsidP="000F1A90">
      <w:pPr>
        <w:widowControl w:val="0"/>
        <w:autoSpaceDE w:val="0"/>
        <w:autoSpaceDN w:val="0"/>
        <w:rPr>
          <w:rFonts w:ascii="Bookman Old Style" w:eastAsia="Book Antiqua" w:hAnsi="Bookman Old Style" w:cs="Calibri"/>
          <w:sz w:val="22"/>
          <w:szCs w:val="22"/>
        </w:rPr>
      </w:pPr>
      <w:r w:rsidRPr="00993354">
        <w:rPr>
          <w:rFonts w:ascii="Bookman Old Style" w:eastAsia="Book Antiqua" w:hAnsi="Bookman Old Style" w:cs="Calibri"/>
          <w:sz w:val="22"/>
          <w:szCs w:val="22"/>
        </w:rPr>
        <w:t>The f</w:t>
      </w:r>
      <w:r w:rsidR="004F5A3B" w:rsidRPr="00993354">
        <w:rPr>
          <w:rFonts w:ascii="Bookman Old Style" w:eastAsia="Book Antiqua" w:hAnsi="Bookman Old Style" w:cs="Calibri"/>
          <w:sz w:val="22"/>
          <w:szCs w:val="22"/>
        </w:rPr>
        <w:t>ollowing specific data for the f</w:t>
      </w:r>
      <w:r w:rsidRPr="00993354">
        <w:rPr>
          <w:rFonts w:ascii="Bookman Old Style" w:eastAsia="Book Antiqua" w:hAnsi="Bookman Old Style" w:cs="Calibri"/>
          <w:sz w:val="22"/>
          <w:szCs w:val="22"/>
        </w:rPr>
        <w:t xml:space="preserve">acilities to be procured shall complement, supplement, or amend the provisions in the Instructions to Bidders (ITB). Whenever there is a conflict, the provisions herein shall prevail over those in </w:t>
      </w:r>
      <w:r w:rsidRPr="00993354">
        <w:rPr>
          <w:rFonts w:ascii="Bookman Old Style" w:eastAsia="Book Antiqua" w:hAnsi="Bookman Old Style" w:cs="Calibri"/>
          <w:b/>
          <w:bCs/>
          <w:sz w:val="22"/>
          <w:szCs w:val="22"/>
        </w:rPr>
        <w:t>ITB</w:t>
      </w:r>
      <w:r w:rsidRPr="00993354">
        <w:rPr>
          <w:rFonts w:ascii="Bookman Old Style" w:eastAsia="Book Antiqua" w:hAnsi="Bookman Old Style" w:cs="Calibri"/>
          <w:sz w:val="22"/>
          <w:szCs w:val="22"/>
        </w:rPr>
        <w:t>.</w:t>
      </w:r>
    </w:p>
    <w:p w:rsidR="000F1A90" w:rsidRPr="0086023F" w:rsidRDefault="006031C3" w:rsidP="000F1A90">
      <w:pPr>
        <w:widowControl w:val="0"/>
        <w:autoSpaceDE w:val="0"/>
        <w:autoSpaceDN w:val="0"/>
        <w:jc w:val="center"/>
        <w:rPr>
          <w:rFonts w:ascii="Calibri" w:eastAsia="Book Antiqua" w:hAnsi="Calibri" w:cs="Calibri"/>
          <w:b/>
          <w:bCs/>
          <w:sz w:val="22"/>
          <w:szCs w:val="22"/>
        </w:rPr>
      </w:pPr>
      <w:r w:rsidRPr="0086023F">
        <w:rPr>
          <w:rFonts w:ascii="Calibri" w:eastAsia="Book Antiqua" w:hAnsi="Calibri" w:cs="Calibri"/>
          <w:b/>
          <w:bCs/>
          <w:sz w:val="22"/>
          <w:szCs w:val="22"/>
        </w:rPr>
        <w:t>A.  General</w:t>
      </w:r>
    </w:p>
    <w:p w:rsidR="000F1A90" w:rsidRDefault="000F1A90">
      <w:pPr>
        <w:widowControl w:val="0"/>
        <w:autoSpaceDE w:val="0"/>
        <w:autoSpaceDN w:val="0"/>
        <w:rPr>
          <w:rFonts w:ascii="Book Antiqua" w:eastAsia="Book Antiqua" w:hAnsi="Book Antiqua" w:cs="Book Antiqua"/>
          <w:sz w:val="22"/>
          <w:szCs w:val="22"/>
        </w:rPr>
      </w:pPr>
    </w:p>
    <w:tbl>
      <w:tblPr>
        <w:tblStyle w:val="TableGrid"/>
        <w:tblW w:w="0" w:type="auto"/>
        <w:tblLook w:val="04A0" w:firstRow="1" w:lastRow="0" w:firstColumn="1" w:lastColumn="0" w:noHBand="0" w:noVBand="1"/>
      </w:tblPr>
      <w:tblGrid>
        <w:gridCol w:w="821"/>
        <w:gridCol w:w="2551"/>
        <w:gridCol w:w="6709"/>
      </w:tblGrid>
      <w:tr w:rsidR="0021041B" w:rsidTr="004C55C4">
        <w:tc>
          <w:tcPr>
            <w:tcW w:w="821" w:type="dxa"/>
          </w:tcPr>
          <w:p w:rsidR="000F1A90" w:rsidRPr="0086023F" w:rsidRDefault="006031C3" w:rsidP="000F1A90">
            <w:pPr>
              <w:widowControl w:val="0"/>
              <w:autoSpaceDE w:val="0"/>
              <w:autoSpaceDN w:val="0"/>
              <w:spacing w:before="2" w:line="289" w:lineRule="exact"/>
              <w:ind w:left="86" w:hanging="194"/>
              <w:rPr>
                <w:rFonts w:ascii="Calibri" w:eastAsia="Book Antiqua" w:hAnsi="Calibri" w:cs="Calibri"/>
              </w:rPr>
            </w:pPr>
            <w:r w:rsidRPr="0086023F">
              <w:rPr>
                <w:rFonts w:ascii="Calibri" w:eastAsia="Book Antiqua" w:hAnsi="Calibri" w:cs="Calibri"/>
                <w:b/>
                <w:spacing w:val="-5"/>
              </w:rPr>
              <w:t>Sl. No</w:t>
            </w:r>
          </w:p>
        </w:tc>
        <w:tc>
          <w:tcPr>
            <w:tcW w:w="2551" w:type="dxa"/>
          </w:tcPr>
          <w:p w:rsidR="000F1A90" w:rsidRPr="0086023F" w:rsidRDefault="006031C3" w:rsidP="000F1A90">
            <w:pPr>
              <w:widowControl w:val="0"/>
              <w:autoSpaceDE w:val="0"/>
              <w:autoSpaceDN w:val="0"/>
              <w:spacing w:before="2" w:line="289" w:lineRule="exact"/>
              <w:ind w:right="315"/>
              <w:jc w:val="center"/>
              <w:rPr>
                <w:rFonts w:ascii="Calibri" w:eastAsia="Book Antiqua" w:hAnsi="Calibri" w:cs="Calibri"/>
              </w:rPr>
            </w:pPr>
            <w:r w:rsidRPr="0086023F">
              <w:rPr>
                <w:rFonts w:ascii="Calibri" w:eastAsia="Book Antiqua" w:hAnsi="Calibri" w:cs="Calibri"/>
                <w:b/>
              </w:rPr>
              <w:t>ITB</w:t>
            </w:r>
            <w:r w:rsidRPr="0086023F">
              <w:rPr>
                <w:rFonts w:ascii="Calibri" w:eastAsia="Book Antiqua" w:hAnsi="Calibri" w:cs="Calibri"/>
                <w:b/>
                <w:spacing w:val="-1"/>
              </w:rPr>
              <w:t xml:space="preserve"> </w:t>
            </w:r>
            <w:r w:rsidRPr="0086023F">
              <w:rPr>
                <w:rFonts w:ascii="Calibri" w:eastAsia="Book Antiqua" w:hAnsi="Calibri" w:cs="Calibri"/>
                <w:b/>
                <w:spacing w:val="-2"/>
              </w:rPr>
              <w:t xml:space="preserve">Clause </w:t>
            </w:r>
            <w:r w:rsidRPr="0086023F">
              <w:rPr>
                <w:rFonts w:ascii="Calibri" w:eastAsia="Book Antiqua" w:hAnsi="Calibri" w:cs="Calibri"/>
                <w:b/>
              </w:rPr>
              <w:t>Ref.</w:t>
            </w:r>
            <w:r w:rsidRPr="0086023F">
              <w:rPr>
                <w:rFonts w:ascii="Calibri" w:eastAsia="Book Antiqua" w:hAnsi="Calibri" w:cs="Calibri"/>
                <w:b/>
                <w:spacing w:val="-4"/>
              </w:rPr>
              <w:t xml:space="preserve"> </w:t>
            </w:r>
            <w:r w:rsidRPr="0086023F">
              <w:rPr>
                <w:rFonts w:ascii="Calibri" w:eastAsia="Book Antiqua" w:hAnsi="Calibri" w:cs="Calibri"/>
                <w:b/>
                <w:spacing w:val="-5"/>
              </w:rPr>
              <w:t>No.</w:t>
            </w:r>
          </w:p>
        </w:tc>
        <w:tc>
          <w:tcPr>
            <w:tcW w:w="6709" w:type="dxa"/>
          </w:tcPr>
          <w:p w:rsidR="000F1A90" w:rsidRPr="0086023F" w:rsidRDefault="006031C3" w:rsidP="000F1A90">
            <w:pPr>
              <w:widowControl w:val="0"/>
              <w:autoSpaceDE w:val="0"/>
              <w:autoSpaceDN w:val="0"/>
              <w:jc w:val="center"/>
              <w:rPr>
                <w:rFonts w:ascii="Calibri" w:eastAsia="Book Antiqua" w:hAnsi="Calibri" w:cs="Calibri"/>
              </w:rPr>
            </w:pPr>
            <w:r w:rsidRPr="0086023F">
              <w:rPr>
                <w:rFonts w:ascii="Calibri" w:eastAsia="Book Antiqua" w:hAnsi="Calibri" w:cs="Calibri"/>
                <w:b/>
              </w:rPr>
              <w:t>Bid</w:t>
            </w:r>
            <w:r w:rsidRPr="0086023F">
              <w:rPr>
                <w:rFonts w:ascii="Calibri" w:eastAsia="Book Antiqua" w:hAnsi="Calibri" w:cs="Calibri"/>
                <w:b/>
                <w:spacing w:val="-2"/>
              </w:rPr>
              <w:t xml:space="preserve"> </w:t>
            </w:r>
            <w:r w:rsidRPr="0086023F">
              <w:rPr>
                <w:rFonts w:ascii="Calibri" w:eastAsia="Book Antiqua" w:hAnsi="Calibri" w:cs="Calibri"/>
                <w:b/>
              </w:rPr>
              <w:t xml:space="preserve">Data </w:t>
            </w:r>
            <w:r w:rsidRPr="0086023F">
              <w:rPr>
                <w:rFonts w:ascii="Calibri" w:eastAsia="Book Antiqua" w:hAnsi="Calibri" w:cs="Calibri"/>
                <w:b/>
                <w:spacing w:val="-2"/>
              </w:rPr>
              <w:t>Details</w:t>
            </w:r>
          </w:p>
        </w:tc>
      </w:tr>
      <w:tr w:rsidR="0021041B" w:rsidTr="004F5A3B">
        <w:tc>
          <w:tcPr>
            <w:tcW w:w="82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1</w:t>
            </w:r>
          </w:p>
        </w:tc>
        <w:tc>
          <w:tcPr>
            <w:tcW w:w="255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 xml:space="preserve">ITB </w:t>
            </w:r>
            <w:r w:rsidRPr="0086023F">
              <w:rPr>
                <w:rFonts w:ascii="Calibri" w:eastAsia="Book Antiqua" w:hAnsi="Calibri" w:cs="Calibri"/>
                <w:spacing w:val="-5"/>
              </w:rPr>
              <w:t>1.1</w:t>
            </w:r>
          </w:p>
        </w:tc>
        <w:tc>
          <w:tcPr>
            <w:tcW w:w="6709" w:type="dxa"/>
            <w:shd w:val="clear" w:color="auto" w:fill="auto"/>
          </w:tcPr>
          <w:p w:rsidR="005362A7" w:rsidRPr="004F5A3B" w:rsidRDefault="006031C3" w:rsidP="000F1A90">
            <w:pPr>
              <w:widowControl w:val="0"/>
              <w:autoSpaceDE w:val="0"/>
              <w:autoSpaceDN w:val="0"/>
              <w:rPr>
                <w:rFonts w:ascii="Bookman Old Style" w:eastAsia="Book Antiqua" w:hAnsi="Bookman Old Style" w:cs="Kalinga"/>
              </w:rPr>
            </w:pPr>
            <w:r w:rsidRPr="004F5A3B">
              <w:rPr>
                <w:rFonts w:ascii="Bookman Old Style" w:eastAsia="Book Antiqua" w:hAnsi="Bookman Old Style" w:cs="Kalinga"/>
                <w:u w:val="single"/>
              </w:rPr>
              <w:t>Tender Notice No.</w:t>
            </w:r>
            <w:r w:rsidR="00991D04" w:rsidRPr="004F5A3B">
              <w:rPr>
                <w:rFonts w:ascii="Bookman Old Style" w:eastAsia="Book Antiqua" w:hAnsi="Bookman Old Style" w:cs="Kalinga"/>
                <w:b/>
                <w:i/>
              </w:rPr>
              <w:t>CPC-33/2025-26</w:t>
            </w:r>
            <w:r w:rsidRPr="004F5A3B">
              <w:rPr>
                <w:rFonts w:ascii="Bookman Old Style" w:eastAsia="Book Antiqua" w:hAnsi="Bookman Old Style" w:cs="Kalinga"/>
              </w:rPr>
              <w:t xml:space="preserve">  &amp; </w:t>
            </w:r>
          </w:p>
          <w:p w:rsidR="00A16478" w:rsidRPr="004F5A3B" w:rsidRDefault="006031C3" w:rsidP="005362A7">
            <w:pPr>
              <w:widowControl w:val="0"/>
              <w:autoSpaceDE w:val="0"/>
              <w:autoSpaceDN w:val="0"/>
              <w:jc w:val="both"/>
              <w:rPr>
                <w:rFonts w:ascii="Bookman Old Style" w:eastAsia="Book Antiqua" w:hAnsi="Bookman Old Style" w:cs="Book Antiqua"/>
                <w:b/>
                <w:bCs/>
                <w:sz w:val="20"/>
                <w:szCs w:val="20"/>
              </w:rPr>
            </w:pPr>
            <w:r w:rsidRPr="004F5A3B">
              <w:rPr>
                <w:rFonts w:ascii="Bookman Old Style" w:eastAsia="Book Antiqua" w:hAnsi="Bookman Old Style" w:cs="Kalinga"/>
                <w:u w:val="single"/>
              </w:rPr>
              <w:t>Tender Specification No</w:t>
            </w:r>
            <w:r w:rsidRPr="004F5A3B">
              <w:rPr>
                <w:rFonts w:ascii="Bookman Old Style" w:eastAsia="Book Antiqua" w:hAnsi="Bookman Old Style" w:cs="Kalinga"/>
              </w:rPr>
              <w:t>.</w:t>
            </w:r>
            <w:r w:rsidR="005362A7" w:rsidRPr="004F5A3B">
              <w:rPr>
                <w:rFonts w:ascii="Bookman Old Style" w:eastAsia="Book Antiqua" w:hAnsi="Bookman Old Style" w:cs="Kalinga"/>
                <w:b/>
                <w:bCs/>
              </w:rPr>
              <w:t xml:space="preserve"> </w:t>
            </w:r>
            <w:r w:rsidR="005C20BF" w:rsidRPr="004F5A3B">
              <w:rPr>
                <w:rFonts w:ascii="Bookman Old Style" w:eastAsia="Book Antiqua" w:hAnsi="Bookman Old Style" w:cs="Book Antiqua"/>
                <w:b/>
                <w:bCs/>
                <w:sz w:val="20"/>
                <w:szCs w:val="20"/>
              </w:rPr>
              <w:t>SGM-CPC-e-Tender-M</w:t>
            </w:r>
            <w:r w:rsidR="00991D04" w:rsidRPr="004F5A3B">
              <w:rPr>
                <w:rFonts w:ascii="Bookman Old Style" w:eastAsia="Book Antiqua" w:hAnsi="Bookman Old Style" w:cs="Book Antiqua"/>
                <w:b/>
                <w:bCs/>
                <w:sz w:val="20"/>
                <w:szCs w:val="20"/>
              </w:rPr>
              <w:t>anamunda</w:t>
            </w:r>
            <w:r w:rsidR="005C20BF" w:rsidRPr="004F5A3B">
              <w:rPr>
                <w:rFonts w:ascii="Bookman Old Style" w:eastAsia="Book Antiqua" w:hAnsi="Bookman Old Style" w:cs="Book Antiqua"/>
                <w:b/>
                <w:bCs/>
                <w:sz w:val="20"/>
                <w:szCs w:val="20"/>
              </w:rPr>
              <w:t>-</w:t>
            </w:r>
            <w:r w:rsidR="00991D04" w:rsidRPr="004F5A3B">
              <w:rPr>
                <w:rFonts w:ascii="Bookman Old Style" w:eastAsia="Book Antiqua" w:hAnsi="Bookman Old Style" w:cs="Book Antiqua"/>
                <w:b/>
                <w:bCs/>
                <w:sz w:val="20"/>
                <w:szCs w:val="20"/>
              </w:rPr>
              <w:t>33</w:t>
            </w:r>
            <w:r w:rsidR="005C20BF" w:rsidRPr="004F5A3B">
              <w:rPr>
                <w:rFonts w:ascii="Bookman Old Style" w:eastAsia="Book Antiqua" w:hAnsi="Bookman Old Style" w:cs="Book Antiqua"/>
                <w:b/>
                <w:bCs/>
                <w:sz w:val="20"/>
                <w:szCs w:val="20"/>
              </w:rPr>
              <w:t>/</w:t>
            </w:r>
            <w:r w:rsidR="00991D04" w:rsidRPr="004F5A3B">
              <w:rPr>
                <w:rFonts w:ascii="Bookman Old Style" w:eastAsia="Book Antiqua" w:hAnsi="Bookman Old Style" w:cs="Book Antiqua"/>
                <w:b/>
                <w:bCs/>
                <w:sz w:val="20"/>
                <w:szCs w:val="20"/>
              </w:rPr>
              <w:t>2025-26</w:t>
            </w:r>
            <w:r w:rsidR="004F5A3B" w:rsidRPr="004F5A3B">
              <w:rPr>
                <w:rFonts w:ascii="Bookman Old Style" w:eastAsia="Book Antiqua" w:hAnsi="Bookman Old Style" w:cs="Book Antiqua"/>
                <w:b/>
                <w:bCs/>
                <w:sz w:val="20"/>
                <w:szCs w:val="20"/>
              </w:rPr>
              <w:t>.</w:t>
            </w:r>
          </w:p>
          <w:p w:rsidR="000F1A90" w:rsidRPr="005362A7" w:rsidRDefault="006031C3" w:rsidP="004F5A3B">
            <w:pPr>
              <w:widowControl w:val="0"/>
              <w:autoSpaceDE w:val="0"/>
              <w:autoSpaceDN w:val="0"/>
              <w:jc w:val="both"/>
              <w:rPr>
                <w:rFonts w:ascii="Calibri" w:eastAsia="Book Antiqua" w:hAnsi="Calibri" w:cs="Kalinga"/>
                <w:i/>
              </w:rPr>
            </w:pPr>
            <w:r w:rsidRPr="00993354">
              <w:rPr>
                <w:rFonts w:ascii="Bookman Old Style" w:eastAsia="Book Antiqua" w:hAnsi="Bookman Old Style" w:cs="Kalinga"/>
                <w:b/>
                <w:u w:val="single"/>
              </w:rPr>
              <w:t xml:space="preserve">Name of the </w:t>
            </w:r>
            <w:r w:rsidR="004F5A3B" w:rsidRPr="00993354">
              <w:rPr>
                <w:rFonts w:ascii="Bookman Old Style" w:eastAsia="Book Antiqua" w:hAnsi="Bookman Old Style" w:cs="Kalinga"/>
                <w:b/>
                <w:u w:val="single"/>
              </w:rPr>
              <w:t>Project:</w:t>
            </w:r>
            <w:r w:rsidR="004F5A3B" w:rsidRPr="002A31CD">
              <w:rPr>
                <w:rFonts w:ascii="Book Antiqua" w:eastAsia="Book Antiqua" w:hAnsi="Book Antiqua" w:cs="Book Antiqua"/>
                <w:b/>
              </w:rPr>
              <w:t xml:space="preserve"> </w:t>
            </w:r>
            <w:r w:rsidR="004F5A3B" w:rsidRPr="004F5A3B">
              <w:rPr>
                <w:rFonts w:ascii="Book Antiqua" w:eastAsia="Book Antiqua" w:hAnsi="Book Antiqua" w:cs="Book Antiqua"/>
              </w:rPr>
              <w:t>Engineering</w:t>
            </w:r>
            <w:r w:rsidR="00991D04" w:rsidRPr="004F5A3B">
              <w:rPr>
                <w:rFonts w:ascii="Book Antiqua" w:eastAsia="Book Antiqua" w:hAnsi="Book Antiqua" w:cs="Book Antiqua"/>
              </w:rPr>
              <w:t>, Supply, Erection, Testing and commissioning of 2 x 80 MVA, 132/33 KV Sub-station Manamunda with SAS</w:t>
            </w:r>
            <w:r w:rsidR="004F5A3B" w:rsidRPr="004F5A3B">
              <w:rPr>
                <w:rFonts w:ascii="Book Antiqua" w:eastAsia="Book Antiqua" w:hAnsi="Book Antiqua" w:cs="Book Antiqua"/>
              </w:rPr>
              <w:t>(Process Bus Based)</w:t>
            </w:r>
            <w:r w:rsidR="00991D04" w:rsidRPr="004F5A3B">
              <w:rPr>
                <w:rFonts w:ascii="Book Antiqua" w:eastAsia="Book Antiqua" w:hAnsi="Book Antiqua" w:cs="Book Antiqua"/>
              </w:rPr>
              <w:t xml:space="preserve"> and associated 132 KV LILO line on 132 KV Sonepur - Boudh line (Approx. Line Length- 6 Kms.) &amp;2nd Circuit Stringing of 132KV Sonepur-Boudh Circuit along with 132KV Feeder Bay at existing 132/33KV Grid Sub-Station Sonepur and at existing 132/33KV Grid Sub-Station Boudh </w:t>
            </w:r>
            <w:r w:rsidR="005C20BF" w:rsidRPr="004F5A3B">
              <w:rPr>
                <w:rFonts w:ascii="Book Antiqua" w:eastAsia="Book Antiqua" w:hAnsi="Book Antiqua" w:cs="Book Antiqua"/>
              </w:rPr>
              <w:t>on EPC contract basis</w:t>
            </w:r>
            <w:r w:rsidR="005362A7" w:rsidRPr="004F5A3B">
              <w:rPr>
                <w:rFonts w:ascii="Calibri" w:eastAsia="Book Antiqua" w:hAnsi="Calibri" w:cs="Kalinga"/>
                <w:i/>
              </w:rPr>
              <w:t>.</w:t>
            </w:r>
          </w:p>
          <w:p w:rsidR="000F1A90" w:rsidRPr="006B5BD7" w:rsidRDefault="000F1A90" w:rsidP="004F5A3B">
            <w:pPr>
              <w:widowControl w:val="0"/>
              <w:autoSpaceDE w:val="0"/>
              <w:autoSpaceDN w:val="0"/>
              <w:rPr>
                <w:rFonts w:ascii="Calibri" w:eastAsia="Book Antiqua" w:hAnsi="Calibri" w:cs="Calibri"/>
              </w:rPr>
            </w:pPr>
          </w:p>
          <w:p w:rsidR="000F1A90" w:rsidRPr="001F063B" w:rsidRDefault="006031C3" w:rsidP="000F1A90">
            <w:pPr>
              <w:widowControl w:val="0"/>
              <w:autoSpaceDE w:val="0"/>
              <w:autoSpaceDN w:val="0"/>
              <w:rPr>
                <w:rFonts w:ascii="Bookman Old Style" w:eastAsia="Book Antiqua" w:hAnsi="Bookman Old Style" w:cs="Calibri"/>
                <w:b/>
                <w:bCs/>
              </w:rPr>
            </w:pPr>
            <w:r>
              <w:rPr>
                <w:rFonts w:ascii="Bookman Old Style" w:eastAsia="Book Antiqua" w:hAnsi="Bookman Old Style" w:cs="Calibri"/>
                <w:b/>
                <w:bCs/>
              </w:rPr>
              <w:t>The Owner</w:t>
            </w:r>
            <w:r w:rsidR="009E67A8" w:rsidRPr="001F063B">
              <w:rPr>
                <w:rFonts w:ascii="Bookman Old Style" w:eastAsia="Book Antiqua" w:hAnsi="Bookman Old Style" w:cs="Calibri"/>
                <w:b/>
                <w:bCs/>
              </w:rPr>
              <w:t>-</w:t>
            </w:r>
          </w:p>
          <w:p w:rsidR="000F1A90" w:rsidRPr="001F063B" w:rsidRDefault="006031C3" w:rsidP="000F1A90">
            <w:pPr>
              <w:widowControl w:val="0"/>
              <w:autoSpaceDE w:val="0"/>
              <w:autoSpaceDN w:val="0"/>
              <w:rPr>
                <w:rFonts w:ascii="Bookman Old Style" w:eastAsia="Book Antiqua" w:hAnsi="Bookman Old Style" w:cs="Calibri"/>
              </w:rPr>
            </w:pPr>
            <w:r w:rsidRPr="001F063B">
              <w:rPr>
                <w:rFonts w:ascii="Bookman Old Style" w:eastAsia="Book Antiqua" w:hAnsi="Bookman Old Style" w:cs="Calibri"/>
              </w:rPr>
              <w:t>ODISHA POWER TRANSMISSION CORPORATION LIMITED,</w:t>
            </w:r>
          </w:p>
          <w:p w:rsidR="000F1A90" w:rsidRPr="001F063B" w:rsidRDefault="006031C3" w:rsidP="000F1A90">
            <w:pPr>
              <w:widowControl w:val="0"/>
              <w:autoSpaceDE w:val="0"/>
              <w:autoSpaceDN w:val="0"/>
              <w:rPr>
                <w:rFonts w:ascii="Bookman Old Style" w:eastAsia="Book Antiqua" w:hAnsi="Bookman Old Style" w:cs="Calibri"/>
              </w:rPr>
            </w:pPr>
            <w:r w:rsidRPr="001F063B">
              <w:rPr>
                <w:rFonts w:ascii="Bookman Old Style" w:eastAsia="Book Antiqua" w:hAnsi="Bookman Old Style" w:cs="Calibri"/>
              </w:rPr>
              <w:t>(A Govt. Of Odisha Undertaking), Regd. Office, Janpath, Bhubaneswar -751022</w:t>
            </w:r>
          </w:p>
          <w:p w:rsidR="000F1A90" w:rsidRPr="001F063B" w:rsidRDefault="006031C3" w:rsidP="000F1A90">
            <w:pPr>
              <w:widowControl w:val="0"/>
              <w:autoSpaceDE w:val="0"/>
              <w:autoSpaceDN w:val="0"/>
              <w:rPr>
                <w:rFonts w:ascii="Bookman Old Style" w:eastAsia="Book Antiqua" w:hAnsi="Bookman Old Style" w:cs="Calibri"/>
              </w:rPr>
            </w:pPr>
            <w:r w:rsidRPr="001F063B">
              <w:rPr>
                <w:rFonts w:ascii="Bookman Old Style" w:eastAsia="Book Antiqua" w:hAnsi="Bookman Old Style" w:cs="Calibri"/>
              </w:rPr>
              <w:t>Telephone: (0674) 2540051 (EPABX), Website: www.optcl.co.in</w:t>
            </w:r>
          </w:p>
          <w:p w:rsidR="000F1A90" w:rsidRPr="001F063B" w:rsidRDefault="006031C3" w:rsidP="000F1A90">
            <w:pPr>
              <w:widowControl w:val="0"/>
              <w:autoSpaceDE w:val="0"/>
              <w:autoSpaceDN w:val="0"/>
              <w:rPr>
                <w:rFonts w:ascii="Bookman Old Style" w:eastAsia="Book Antiqua" w:hAnsi="Bookman Old Style" w:cs="Calibri"/>
              </w:rPr>
            </w:pPr>
            <w:r w:rsidRPr="001F063B">
              <w:rPr>
                <w:rFonts w:ascii="Bookman Old Style" w:eastAsia="Book Antiqua" w:hAnsi="Bookman Old Style" w:cs="Calibri"/>
              </w:rPr>
              <w:t>CIN: U4102OR2004SGC007553</w:t>
            </w:r>
          </w:p>
          <w:p w:rsidR="000F1A90" w:rsidRPr="006B5BD7" w:rsidRDefault="000F1A90" w:rsidP="000F1A90">
            <w:pPr>
              <w:widowControl w:val="0"/>
              <w:autoSpaceDE w:val="0"/>
              <w:autoSpaceDN w:val="0"/>
              <w:rPr>
                <w:rFonts w:ascii="Calibri" w:eastAsia="Book Antiqua" w:hAnsi="Calibri" w:cs="Calibri"/>
              </w:rPr>
            </w:pPr>
          </w:p>
          <w:p w:rsidR="000F1A90" w:rsidRPr="006B5BD7" w:rsidRDefault="006031C3" w:rsidP="000F1A90">
            <w:pPr>
              <w:widowControl w:val="0"/>
              <w:autoSpaceDE w:val="0"/>
              <w:autoSpaceDN w:val="0"/>
              <w:rPr>
                <w:rFonts w:ascii="Calibri" w:eastAsia="Book Antiqua" w:hAnsi="Calibri" w:cs="Calibri"/>
                <w:b/>
                <w:bCs/>
              </w:rPr>
            </w:pPr>
            <w:r w:rsidRPr="006B5BD7">
              <w:rPr>
                <w:rFonts w:ascii="Calibri" w:eastAsia="Book Antiqua" w:hAnsi="Calibri" w:cs="Calibri"/>
                <w:b/>
                <w:bCs/>
              </w:rPr>
              <w:t>Tendering Office:</w:t>
            </w:r>
          </w:p>
          <w:p w:rsidR="000F1A90" w:rsidRPr="006B5BD7" w:rsidRDefault="006031C3" w:rsidP="000F1A90">
            <w:pPr>
              <w:widowControl w:val="0"/>
              <w:autoSpaceDE w:val="0"/>
              <w:autoSpaceDN w:val="0"/>
              <w:rPr>
                <w:rFonts w:ascii="Calibri" w:eastAsia="Book Antiqua" w:hAnsi="Calibri" w:cs="Calibri"/>
              </w:rPr>
            </w:pPr>
            <w:r w:rsidRPr="006B5BD7">
              <w:rPr>
                <w:rFonts w:ascii="Calibri" w:eastAsia="Book Antiqua" w:hAnsi="Calibri" w:cs="Calibri"/>
              </w:rPr>
              <w:t xml:space="preserve">O/O </w:t>
            </w:r>
            <w:r w:rsidR="00A16478">
              <w:rPr>
                <w:rFonts w:ascii="Calibri" w:eastAsia="Book Antiqua" w:hAnsi="Calibri" w:cs="Calibri"/>
              </w:rPr>
              <w:t xml:space="preserve">Chief </w:t>
            </w:r>
            <w:r w:rsidRPr="006B5BD7">
              <w:rPr>
                <w:rFonts w:ascii="Calibri" w:eastAsia="Book Antiqua" w:hAnsi="Calibri" w:cs="Calibri"/>
              </w:rPr>
              <w:t xml:space="preserve"> General Manager,</w:t>
            </w:r>
          </w:p>
          <w:p w:rsidR="000F1A90" w:rsidRPr="006B5BD7" w:rsidRDefault="006031C3" w:rsidP="000F1A90">
            <w:pPr>
              <w:widowControl w:val="0"/>
              <w:autoSpaceDE w:val="0"/>
              <w:autoSpaceDN w:val="0"/>
              <w:rPr>
                <w:rFonts w:ascii="Calibri" w:eastAsia="Book Antiqua" w:hAnsi="Calibri" w:cs="Calibri"/>
              </w:rPr>
            </w:pPr>
            <w:r w:rsidRPr="006B5BD7">
              <w:rPr>
                <w:rFonts w:ascii="Calibri" w:eastAsia="Book Antiqua" w:hAnsi="Calibri" w:cs="Calibri"/>
              </w:rPr>
              <w:t xml:space="preserve">Central Procurement Cell, </w:t>
            </w:r>
          </w:p>
          <w:p w:rsidR="000F1A90" w:rsidRPr="006B5BD7" w:rsidRDefault="006031C3" w:rsidP="000F1A90">
            <w:pPr>
              <w:widowControl w:val="0"/>
              <w:autoSpaceDE w:val="0"/>
              <w:autoSpaceDN w:val="0"/>
              <w:rPr>
                <w:rFonts w:ascii="Calibri" w:eastAsia="Book Antiqua" w:hAnsi="Calibri" w:cs="Calibri"/>
              </w:rPr>
            </w:pPr>
            <w:r w:rsidRPr="006B5BD7">
              <w:rPr>
                <w:rFonts w:ascii="Calibri" w:eastAsia="Book Antiqua" w:hAnsi="Calibri" w:cs="Calibri"/>
              </w:rPr>
              <w:t xml:space="preserve">Odisha Power Transmission Corporation Ltd, </w:t>
            </w:r>
          </w:p>
          <w:p w:rsidR="000F1A90" w:rsidRPr="006B5BD7" w:rsidRDefault="006031C3" w:rsidP="000F1A90">
            <w:pPr>
              <w:widowControl w:val="0"/>
              <w:autoSpaceDE w:val="0"/>
              <w:autoSpaceDN w:val="0"/>
              <w:rPr>
                <w:rFonts w:ascii="Calibri" w:eastAsia="Book Antiqua" w:hAnsi="Calibri" w:cs="Calibri"/>
              </w:rPr>
            </w:pPr>
            <w:r>
              <w:rPr>
                <w:rFonts w:ascii="Calibri" w:eastAsia="Book Antiqua" w:hAnsi="Calibri" w:cs="Calibri"/>
              </w:rPr>
              <w:t>Tech Tower,</w:t>
            </w:r>
            <w:r w:rsidR="00AD0CA2">
              <w:rPr>
                <w:rFonts w:ascii="Calibri" w:eastAsia="Book Antiqua" w:hAnsi="Calibri" w:cs="Calibri"/>
              </w:rPr>
              <w:t xml:space="preserve"> </w:t>
            </w:r>
            <w:r>
              <w:rPr>
                <w:rFonts w:ascii="Calibri" w:eastAsia="Book Antiqua" w:hAnsi="Calibri" w:cs="Calibri"/>
              </w:rPr>
              <w:t>JANPATH, Bhubaneswar-751007</w:t>
            </w:r>
          </w:p>
          <w:p w:rsidR="000F1A90" w:rsidRPr="0086023F" w:rsidRDefault="006031C3" w:rsidP="000F1A90">
            <w:pPr>
              <w:widowControl w:val="0"/>
              <w:autoSpaceDE w:val="0"/>
              <w:autoSpaceDN w:val="0"/>
              <w:rPr>
                <w:rFonts w:ascii="Calibri" w:eastAsia="Book Antiqua" w:hAnsi="Calibri" w:cs="Calibri"/>
              </w:rPr>
            </w:pPr>
            <w:r w:rsidRPr="006B5BD7">
              <w:rPr>
                <w:rFonts w:ascii="Calibri" w:eastAsia="Book Antiqua" w:hAnsi="Calibri" w:cs="Calibri"/>
              </w:rPr>
              <w:t xml:space="preserve"> (e-mail ID: sgm.cpc@optcl.co.in )</w:t>
            </w:r>
          </w:p>
        </w:tc>
      </w:tr>
      <w:tr w:rsidR="0021041B" w:rsidTr="004C55C4">
        <w:tc>
          <w:tcPr>
            <w:tcW w:w="82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2</w:t>
            </w:r>
          </w:p>
        </w:tc>
        <w:tc>
          <w:tcPr>
            <w:tcW w:w="255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 xml:space="preserve">ITB </w:t>
            </w:r>
            <w:r w:rsidRPr="0086023F">
              <w:rPr>
                <w:rFonts w:ascii="Calibri" w:eastAsia="Book Antiqua" w:hAnsi="Calibri" w:cs="Calibri"/>
                <w:spacing w:val="-5"/>
              </w:rPr>
              <w:t>1.1</w:t>
            </w:r>
          </w:p>
        </w:tc>
        <w:tc>
          <w:tcPr>
            <w:tcW w:w="6709" w:type="dxa"/>
          </w:tcPr>
          <w:p w:rsidR="000F1A90" w:rsidRPr="0086023F" w:rsidRDefault="006031C3" w:rsidP="000F1A90">
            <w:pPr>
              <w:widowControl w:val="0"/>
              <w:tabs>
                <w:tab w:val="left" w:pos="6324"/>
              </w:tabs>
              <w:autoSpaceDE w:val="0"/>
              <w:autoSpaceDN w:val="0"/>
              <w:ind w:firstLine="38"/>
              <w:jc w:val="both"/>
              <w:rPr>
                <w:rFonts w:ascii="Calibri" w:eastAsia="Book Antiqua" w:hAnsi="Calibri" w:cs="Calibri"/>
              </w:rPr>
            </w:pPr>
            <w:r w:rsidRPr="0086023F">
              <w:rPr>
                <w:rFonts w:ascii="Calibri" w:eastAsia="Book Antiqua" w:hAnsi="Calibri" w:cs="Calibri"/>
              </w:rPr>
              <w:t>For the purpose of execution of the contract, the contractual activities shall be performed by the Contractor (the agency appointed by the Owner). On completion of execution and commissioning, the ‘Facilities’ are to be handed over to the Owner for operation.</w:t>
            </w:r>
          </w:p>
        </w:tc>
      </w:tr>
      <w:tr w:rsidR="0021041B" w:rsidTr="004C55C4">
        <w:tc>
          <w:tcPr>
            <w:tcW w:w="82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3</w:t>
            </w:r>
          </w:p>
        </w:tc>
        <w:tc>
          <w:tcPr>
            <w:tcW w:w="255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2.1</w:t>
            </w:r>
          </w:p>
        </w:tc>
        <w:tc>
          <w:tcPr>
            <w:tcW w:w="6709" w:type="dxa"/>
          </w:tcPr>
          <w:p w:rsidR="00385A77" w:rsidRPr="0086023F" w:rsidRDefault="006031C3" w:rsidP="00385A77">
            <w:pPr>
              <w:widowControl w:val="0"/>
              <w:tabs>
                <w:tab w:val="left" w:pos="6324"/>
              </w:tabs>
              <w:autoSpaceDE w:val="0"/>
              <w:autoSpaceDN w:val="0"/>
              <w:ind w:firstLine="38"/>
              <w:jc w:val="both"/>
              <w:rPr>
                <w:rFonts w:ascii="Calibri" w:eastAsia="Book Antiqua" w:hAnsi="Calibri" w:cs="Calibri"/>
              </w:rPr>
            </w:pPr>
            <w:r w:rsidRPr="003A533E">
              <w:rPr>
                <w:rFonts w:ascii="Calibri" w:eastAsia="Book Antiqua" w:hAnsi="Calibri" w:cs="Calibri"/>
              </w:rPr>
              <w:t>Contractors</w:t>
            </w:r>
            <w:r w:rsidRPr="0086023F">
              <w:rPr>
                <w:rFonts w:ascii="Calibri" w:eastAsia="Book Antiqua" w:hAnsi="Calibri" w:cs="Calibri"/>
              </w:rPr>
              <w:t xml:space="preserve">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Style w:val="TableGrid"/>
              <w:tblW w:w="6471" w:type="dxa"/>
              <w:tblLook w:val="04A0" w:firstRow="1" w:lastRow="0" w:firstColumn="1" w:lastColumn="0" w:noHBand="0" w:noVBand="1"/>
            </w:tblPr>
            <w:tblGrid>
              <w:gridCol w:w="626"/>
              <w:gridCol w:w="3815"/>
              <w:gridCol w:w="2030"/>
            </w:tblGrid>
            <w:tr w:rsidR="0021041B" w:rsidTr="005A1483">
              <w:trPr>
                <w:trHeight w:val="1157"/>
              </w:trPr>
              <w:tc>
                <w:tcPr>
                  <w:tcW w:w="626" w:type="dxa"/>
                </w:tcPr>
                <w:p w:rsidR="00385A77" w:rsidRPr="00056BFC" w:rsidRDefault="006031C3" w:rsidP="00385A77">
                  <w:pPr>
                    <w:widowControl w:val="0"/>
                    <w:tabs>
                      <w:tab w:val="left" w:pos="6324"/>
                    </w:tabs>
                    <w:autoSpaceDE w:val="0"/>
                    <w:autoSpaceDN w:val="0"/>
                    <w:jc w:val="both"/>
                    <w:rPr>
                      <w:rFonts w:ascii="Calibri" w:eastAsia="Book Antiqua" w:hAnsi="Calibri" w:cs="Calibri"/>
                      <w:b/>
                      <w:bCs/>
                    </w:rPr>
                  </w:pPr>
                  <w:r w:rsidRPr="00056BFC">
                    <w:rPr>
                      <w:rFonts w:ascii="Calibri" w:eastAsia="Book Antiqua" w:hAnsi="Calibri" w:cs="Calibri"/>
                      <w:b/>
                      <w:bCs/>
                    </w:rPr>
                    <w:t>Sl. No.</w:t>
                  </w:r>
                </w:p>
              </w:tc>
              <w:tc>
                <w:tcPr>
                  <w:tcW w:w="3815" w:type="dxa"/>
                </w:tcPr>
                <w:p w:rsidR="00385A77" w:rsidRPr="00056BFC" w:rsidRDefault="006031C3" w:rsidP="00385A77">
                  <w:pPr>
                    <w:widowControl w:val="0"/>
                    <w:tabs>
                      <w:tab w:val="left" w:pos="6324"/>
                    </w:tabs>
                    <w:autoSpaceDE w:val="0"/>
                    <w:autoSpaceDN w:val="0"/>
                    <w:jc w:val="both"/>
                    <w:rPr>
                      <w:rFonts w:ascii="Calibri" w:eastAsia="Book Antiqua" w:hAnsi="Calibri" w:cs="Calibri"/>
                      <w:b/>
                      <w:bCs/>
                    </w:rPr>
                  </w:pPr>
                  <w:r w:rsidRPr="00056BFC">
                    <w:rPr>
                      <w:rFonts w:ascii="Calibri" w:eastAsia="Book Antiqua" w:hAnsi="Calibri" w:cs="Calibri"/>
                      <w:b/>
                      <w:bCs/>
                    </w:rPr>
                    <w:t>Event</w:t>
                  </w:r>
                </w:p>
              </w:tc>
              <w:tc>
                <w:tcPr>
                  <w:tcW w:w="2030" w:type="dxa"/>
                </w:tcPr>
                <w:p w:rsidR="00385A77" w:rsidRPr="00171C16" w:rsidRDefault="006031C3" w:rsidP="00385A77">
                  <w:pPr>
                    <w:widowControl w:val="0"/>
                    <w:tabs>
                      <w:tab w:val="left" w:pos="6324"/>
                    </w:tabs>
                    <w:autoSpaceDE w:val="0"/>
                    <w:autoSpaceDN w:val="0"/>
                    <w:jc w:val="both"/>
                    <w:rPr>
                      <w:rFonts w:ascii="Calibri" w:eastAsia="Book Antiqua" w:hAnsi="Calibri" w:cs="Calibri"/>
                      <w:b/>
                      <w:bCs/>
                    </w:rPr>
                  </w:pPr>
                  <w:r w:rsidRPr="00171C16">
                    <w:rPr>
                      <w:rFonts w:ascii="Calibri" w:eastAsia="Book Antiqua" w:hAnsi="Calibri" w:cs="Calibri"/>
                      <w:b/>
                      <w:bCs/>
                    </w:rPr>
                    <w:t>Period for which bid(s) shall be considered as non-responsive/</w:t>
                  </w:r>
                </w:p>
                <w:p w:rsidR="00385A77" w:rsidRPr="00056BFC" w:rsidRDefault="006031C3" w:rsidP="00385A77">
                  <w:pPr>
                    <w:widowControl w:val="0"/>
                    <w:tabs>
                      <w:tab w:val="left" w:pos="6324"/>
                    </w:tabs>
                    <w:autoSpaceDE w:val="0"/>
                    <w:autoSpaceDN w:val="0"/>
                    <w:jc w:val="both"/>
                    <w:rPr>
                      <w:rFonts w:ascii="Calibri" w:eastAsia="Book Antiqua" w:hAnsi="Calibri" w:cs="Calibri"/>
                      <w:b/>
                      <w:bCs/>
                    </w:rPr>
                  </w:pPr>
                  <w:r w:rsidRPr="00171C16">
                    <w:rPr>
                      <w:rFonts w:ascii="Calibri" w:eastAsia="Book Antiqua" w:hAnsi="Calibri" w:cs="Calibri"/>
                      <w:b/>
                      <w:bCs/>
                    </w:rPr>
                    <w:t>not eligible</w:t>
                  </w:r>
                </w:p>
              </w:tc>
            </w:tr>
            <w:tr w:rsidR="0021041B" w:rsidTr="005A1483">
              <w:trPr>
                <w:trHeight w:val="292"/>
              </w:trPr>
              <w:tc>
                <w:tcPr>
                  <w:tcW w:w="626" w:type="dxa"/>
                </w:tcPr>
                <w:p w:rsidR="00385A77" w:rsidRPr="0086023F" w:rsidRDefault="006031C3" w:rsidP="00385A77">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1</w:t>
                  </w:r>
                </w:p>
              </w:tc>
              <w:tc>
                <w:tcPr>
                  <w:tcW w:w="3815" w:type="dxa"/>
                </w:tcPr>
                <w:p w:rsidR="00385A77" w:rsidRPr="0086023F" w:rsidRDefault="006031C3" w:rsidP="00385A77">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Termination of the contract due to contractor’s default</w:t>
                  </w:r>
                </w:p>
              </w:tc>
              <w:tc>
                <w:tcPr>
                  <w:tcW w:w="2030" w:type="dxa"/>
                </w:tcPr>
                <w:p w:rsidR="00385A77" w:rsidRPr="0086023F" w:rsidRDefault="006031C3" w:rsidP="00385A77">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1 Year</w:t>
                  </w:r>
                </w:p>
              </w:tc>
            </w:tr>
            <w:tr w:rsidR="0021041B" w:rsidTr="005A1483">
              <w:trPr>
                <w:trHeight w:val="279"/>
              </w:trPr>
              <w:tc>
                <w:tcPr>
                  <w:tcW w:w="626" w:type="dxa"/>
                </w:tcPr>
                <w:p w:rsidR="0079294D" w:rsidRPr="0086023F" w:rsidRDefault="006031C3" w:rsidP="0079294D">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2</w:t>
                  </w:r>
                </w:p>
              </w:tc>
              <w:tc>
                <w:tcPr>
                  <w:tcW w:w="3815" w:type="dxa"/>
                </w:tcPr>
                <w:p w:rsidR="0079294D" w:rsidRPr="0086023F" w:rsidRDefault="006031C3" w:rsidP="0079294D">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Encashment of CPG due to non-performance</w:t>
                  </w:r>
                </w:p>
              </w:tc>
              <w:tc>
                <w:tcPr>
                  <w:tcW w:w="2030" w:type="dxa"/>
                </w:tcPr>
                <w:p w:rsidR="0079294D" w:rsidRPr="0086023F" w:rsidRDefault="006031C3" w:rsidP="0079294D">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1 Year</w:t>
                  </w:r>
                </w:p>
              </w:tc>
            </w:tr>
            <w:tr w:rsidR="0021041B" w:rsidTr="005A1483">
              <w:trPr>
                <w:trHeight w:val="292"/>
              </w:trPr>
              <w:tc>
                <w:tcPr>
                  <w:tcW w:w="626" w:type="dxa"/>
                </w:tcPr>
                <w:p w:rsidR="0079294D" w:rsidRPr="0086023F" w:rsidRDefault="006031C3" w:rsidP="0079294D">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lastRenderedPageBreak/>
                    <w:t>3</w:t>
                  </w:r>
                </w:p>
              </w:tc>
              <w:tc>
                <w:tcPr>
                  <w:tcW w:w="3815" w:type="dxa"/>
                </w:tcPr>
                <w:p w:rsidR="0079294D" w:rsidRPr="0086023F" w:rsidRDefault="006031C3" w:rsidP="0079294D">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Repeated failure of major Equipment while in service</w:t>
                  </w:r>
                </w:p>
              </w:tc>
              <w:tc>
                <w:tcPr>
                  <w:tcW w:w="2030" w:type="dxa"/>
                </w:tcPr>
                <w:p w:rsidR="0079294D" w:rsidRPr="0086023F" w:rsidRDefault="006031C3" w:rsidP="0079294D">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1 Year</w:t>
                  </w:r>
                </w:p>
              </w:tc>
            </w:tr>
            <w:tr w:rsidR="0021041B" w:rsidTr="005A1483">
              <w:trPr>
                <w:trHeight w:val="279"/>
              </w:trPr>
              <w:tc>
                <w:tcPr>
                  <w:tcW w:w="626" w:type="dxa"/>
                </w:tcPr>
                <w:p w:rsidR="00171C16" w:rsidRPr="0086023F" w:rsidRDefault="006031C3" w:rsidP="00171C16">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4</w:t>
                  </w:r>
                </w:p>
              </w:tc>
              <w:tc>
                <w:tcPr>
                  <w:tcW w:w="3815" w:type="dxa"/>
                </w:tcPr>
                <w:p w:rsidR="00171C16" w:rsidRPr="00656C3D" w:rsidRDefault="006031C3" w:rsidP="00952FA2">
                  <w:pPr>
                    <w:widowControl w:val="0"/>
                    <w:tabs>
                      <w:tab w:val="left" w:pos="6324"/>
                    </w:tabs>
                    <w:autoSpaceDE w:val="0"/>
                    <w:autoSpaceDN w:val="0"/>
                    <w:jc w:val="both"/>
                    <w:rPr>
                      <w:rFonts w:ascii="Calibri" w:eastAsia="Book Antiqua" w:hAnsi="Calibri" w:cs="Calibri"/>
                      <w:strike/>
                    </w:rPr>
                  </w:pPr>
                  <w:r w:rsidRPr="0086023F">
                    <w:rPr>
                      <w:rFonts w:ascii="Calibri" w:eastAsia="Book Antiqua" w:hAnsi="Calibri" w:cs="Calibri"/>
                    </w:rPr>
                    <w:t>Firm has been referred to NCLT under Insolvency &amp; Bankruptcy Code (IRP has been appointed or Liquidation proceedings</w:t>
                  </w:r>
                  <w:r w:rsidR="00952FA2">
                    <w:rPr>
                      <w:rFonts w:ascii="Calibri" w:eastAsia="Book Antiqua" w:hAnsi="Calibri" w:cs="Calibri"/>
                    </w:rPr>
                    <w:t xml:space="preserve"> </w:t>
                  </w:r>
                  <w:r w:rsidRPr="0086023F">
                    <w:rPr>
                      <w:rFonts w:ascii="Calibri" w:eastAsia="Book Antiqua" w:hAnsi="Calibri" w:cs="Calibri"/>
                    </w:rPr>
                    <w:t>have been initiated under IBC)</w:t>
                  </w:r>
                </w:p>
              </w:tc>
              <w:tc>
                <w:tcPr>
                  <w:tcW w:w="2030" w:type="dxa"/>
                </w:tcPr>
                <w:p w:rsidR="00171C16" w:rsidRPr="0086023F" w:rsidRDefault="006031C3" w:rsidP="00171C16">
                  <w:pPr>
                    <w:widowControl w:val="0"/>
                    <w:tabs>
                      <w:tab w:val="left" w:pos="6324"/>
                    </w:tabs>
                    <w:autoSpaceDE w:val="0"/>
                    <w:autoSpaceDN w:val="0"/>
                    <w:jc w:val="both"/>
                    <w:rPr>
                      <w:rFonts w:ascii="Calibri" w:eastAsia="Book Antiqua" w:hAnsi="Calibri" w:cs="Calibri"/>
                    </w:rPr>
                  </w:pPr>
                  <w:r w:rsidRPr="0086023F">
                    <w:rPr>
                      <w:rFonts w:ascii="Calibri" w:eastAsia="Book Antiqua" w:hAnsi="Calibri" w:cs="Calibri"/>
                    </w:rPr>
                    <w:t>Till the firm comes out of Resolution</w:t>
                  </w:r>
                </w:p>
                <w:p w:rsidR="00171C16" w:rsidRPr="00656C3D" w:rsidRDefault="006031C3" w:rsidP="00171C16">
                  <w:pPr>
                    <w:widowControl w:val="0"/>
                    <w:tabs>
                      <w:tab w:val="left" w:pos="6324"/>
                    </w:tabs>
                    <w:autoSpaceDE w:val="0"/>
                    <w:autoSpaceDN w:val="0"/>
                    <w:jc w:val="both"/>
                    <w:rPr>
                      <w:rFonts w:ascii="Calibri" w:eastAsia="Book Antiqua" w:hAnsi="Calibri" w:cs="Calibri"/>
                      <w:strike/>
                    </w:rPr>
                  </w:pPr>
                  <w:r w:rsidRPr="0086023F">
                    <w:rPr>
                      <w:rFonts w:ascii="Calibri" w:eastAsia="Book Antiqua" w:hAnsi="Calibri" w:cs="Calibri"/>
                    </w:rPr>
                    <w:t>process</w:t>
                  </w:r>
                </w:p>
              </w:tc>
            </w:tr>
          </w:tbl>
          <w:p w:rsidR="00385A77" w:rsidRPr="0086023F" w:rsidRDefault="006031C3" w:rsidP="00385A77">
            <w:pPr>
              <w:widowControl w:val="0"/>
              <w:tabs>
                <w:tab w:val="left" w:pos="6324"/>
              </w:tabs>
              <w:autoSpaceDE w:val="0"/>
              <w:autoSpaceDN w:val="0"/>
              <w:ind w:firstLine="38"/>
              <w:jc w:val="both"/>
              <w:rPr>
                <w:rFonts w:ascii="Calibri" w:eastAsia="Book Antiqua" w:hAnsi="Calibri" w:cs="Calibri"/>
              </w:rPr>
            </w:pPr>
            <w:r w:rsidRPr="0086023F">
              <w:rPr>
                <w:rFonts w:ascii="Calibri" w:eastAsia="Book Antiqua" w:hAnsi="Calibri" w:cs="Calibri"/>
              </w:rPr>
              <w:t>The Employer shall be the sole judge in this regard and the Employer’s interpretation on the aforesaid event(s) shall be final and binding.</w:t>
            </w:r>
          </w:p>
        </w:tc>
      </w:tr>
      <w:tr w:rsidR="0021041B" w:rsidTr="004C55C4">
        <w:tc>
          <w:tcPr>
            <w:tcW w:w="82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lastRenderedPageBreak/>
              <w:t>4</w:t>
            </w:r>
          </w:p>
        </w:tc>
        <w:tc>
          <w:tcPr>
            <w:tcW w:w="255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5.1</w:t>
            </w:r>
          </w:p>
        </w:tc>
        <w:tc>
          <w:tcPr>
            <w:tcW w:w="6709" w:type="dxa"/>
          </w:tcPr>
          <w:p w:rsidR="005A097F" w:rsidRPr="0086023F" w:rsidRDefault="006031C3" w:rsidP="005A097F">
            <w:pPr>
              <w:widowControl w:val="0"/>
              <w:autoSpaceDE w:val="0"/>
              <w:autoSpaceDN w:val="0"/>
              <w:rPr>
                <w:rFonts w:ascii="Calibri" w:eastAsia="Book Antiqua" w:hAnsi="Calibri" w:cs="Calibri"/>
              </w:rPr>
            </w:pPr>
            <w:r w:rsidRPr="0086023F">
              <w:rPr>
                <w:rFonts w:ascii="Calibri" w:eastAsia="Book Antiqua" w:hAnsi="Calibri" w:cs="Calibri"/>
                <w:b/>
                <w:bCs/>
              </w:rPr>
              <w:t>Sl. no. 18 of Section-VI, ITB 5.1 as per following</w:t>
            </w:r>
            <w:r w:rsidRPr="0086023F">
              <w:rPr>
                <w:rFonts w:ascii="Calibri" w:eastAsia="Book Antiqua" w:hAnsi="Calibri" w:cs="Calibri"/>
              </w:rPr>
              <w:t>:</w:t>
            </w:r>
          </w:p>
          <w:p w:rsidR="000F1A90" w:rsidRPr="0086023F" w:rsidRDefault="006031C3" w:rsidP="005A097F">
            <w:pPr>
              <w:widowControl w:val="0"/>
              <w:autoSpaceDE w:val="0"/>
              <w:autoSpaceDN w:val="0"/>
              <w:jc w:val="both"/>
              <w:rPr>
                <w:rFonts w:ascii="Calibri" w:eastAsia="Book Antiqua" w:hAnsi="Calibri" w:cs="Calibri"/>
              </w:rPr>
            </w:pPr>
            <w:r w:rsidRPr="006C7B13">
              <w:rPr>
                <w:rFonts w:ascii="Calibri" w:eastAsia="Book Antiqua" w:hAnsi="Calibri" w:cs="Calibri"/>
                <w:b/>
                <w:bCs/>
              </w:rPr>
              <w:t>18.</w:t>
            </w:r>
            <w:r w:rsidRPr="0086023F">
              <w:rPr>
                <w:rFonts w:ascii="Calibri" w:eastAsia="Book Antiqua" w:hAnsi="Calibri" w:cs="Calibri"/>
              </w:rPr>
              <w:t xml:space="preserve"> Form of Safety Plan to be submitted by the Contractor within thirty days of award of contract.</w:t>
            </w:r>
          </w:p>
        </w:tc>
      </w:tr>
      <w:tr w:rsidR="0021041B" w:rsidTr="004C55C4">
        <w:tc>
          <w:tcPr>
            <w:tcW w:w="82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5</w:t>
            </w:r>
          </w:p>
        </w:tc>
        <w:tc>
          <w:tcPr>
            <w:tcW w:w="255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5.1</w:t>
            </w:r>
          </w:p>
        </w:tc>
        <w:tc>
          <w:tcPr>
            <w:tcW w:w="6709" w:type="dxa"/>
          </w:tcPr>
          <w:p w:rsidR="005A097F" w:rsidRPr="0086023F" w:rsidRDefault="006031C3" w:rsidP="005A097F">
            <w:pPr>
              <w:widowControl w:val="0"/>
              <w:autoSpaceDE w:val="0"/>
              <w:autoSpaceDN w:val="0"/>
              <w:rPr>
                <w:rFonts w:ascii="Calibri" w:eastAsia="Book Antiqua" w:hAnsi="Calibri" w:cs="Calibri"/>
                <w:b/>
                <w:bCs/>
              </w:rPr>
            </w:pPr>
            <w:r w:rsidRPr="0086023F">
              <w:rPr>
                <w:rFonts w:ascii="Calibri" w:eastAsia="Book Antiqua" w:hAnsi="Calibri" w:cs="Calibri"/>
                <w:b/>
                <w:bCs/>
              </w:rPr>
              <w:t>Insert the following after Sl. No. 19</w:t>
            </w:r>
          </w:p>
          <w:p w:rsidR="005A097F" w:rsidRPr="0086023F" w:rsidRDefault="006031C3" w:rsidP="005A097F">
            <w:pPr>
              <w:widowControl w:val="0"/>
              <w:autoSpaceDE w:val="0"/>
              <w:autoSpaceDN w:val="0"/>
              <w:jc w:val="both"/>
              <w:rPr>
                <w:rFonts w:ascii="Calibri" w:eastAsia="Book Antiqua" w:hAnsi="Calibri" w:cs="Calibri"/>
              </w:rPr>
            </w:pPr>
            <w:r w:rsidRPr="006C7B13">
              <w:rPr>
                <w:rFonts w:ascii="Calibri" w:eastAsia="Book Antiqua" w:hAnsi="Calibri" w:cs="Calibri"/>
                <w:b/>
                <w:bCs/>
              </w:rPr>
              <w:t>20.</w:t>
            </w:r>
            <w:r w:rsidRPr="0086023F">
              <w:rPr>
                <w:rFonts w:ascii="Calibri" w:eastAsia="Book Antiqua" w:hAnsi="Calibri" w:cs="Calibri"/>
              </w:rPr>
              <w:t xml:space="preserve"> Form of Joint Deed of Undertaking by the Collaborator/ Parent/ Principal Company of Subsidiary Company/ JV Company/ Group Company along with the Bidder/ manufacturer</w:t>
            </w:r>
            <w:r w:rsidR="003A533E">
              <w:rPr>
                <w:rFonts w:ascii="Calibri" w:eastAsia="Book Antiqua" w:hAnsi="Calibri" w:cs="Calibri"/>
              </w:rPr>
              <w:t>.</w:t>
            </w:r>
            <w:r w:rsidRPr="0086023F">
              <w:rPr>
                <w:rFonts w:ascii="Calibri" w:eastAsia="Book Antiqua" w:hAnsi="Calibri" w:cs="Calibri"/>
              </w:rPr>
              <w:t xml:space="preserve"> </w:t>
            </w:r>
            <w:r w:rsidR="003A533E" w:rsidRPr="003A533E">
              <w:rPr>
                <w:rFonts w:ascii="Calibri" w:eastAsia="Book Antiqua" w:hAnsi="Calibri" w:cs="Calibri"/>
              </w:rPr>
              <w:t>[</w:t>
            </w:r>
            <w:r w:rsidR="003A533E" w:rsidRPr="004C33D8">
              <w:rPr>
                <w:rFonts w:ascii="Calibri" w:eastAsia="Book Antiqua" w:hAnsi="Calibri" w:cs="Calibri"/>
              </w:rPr>
              <w:t xml:space="preserve">as stipulated in </w:t>
            </w:r>
            <w:r w:rsidR="003A533E" w:rsidRPr="005459B3">
              <w:rPr>
                <w:rFonts w:ascii="Calibri" w:eastAsia="Book Antiqua" w:hAnsi="Calibri" w:cs="Calibri"/>
                <w:b/>
                <w:bCs/>
              </w:rPr>
              <w:t>Annexure-A (BDS)]</w:t>
            </w:r>
          </w:p>
          <w:p w:rsidR="005A097F" w:rsidRPr="0086023F" w:rsidRDefault="005A097F" w:rsidP="005A097F">
            <w:pPr>
              <w:widowControl w:val="0"/>
              <w:autoSpaceDE w:val="0"/>
              <w:autoSpaceDN w:val="0"/>
              <w:rPr>
                <w:rFonts w:ascii="Calibri" w:eastAsia="Book Antiqua" w:hAnsi="Calibri" w:cs="Calibri"/>
              </w:rPr>
            </w:pPr>
          </w:p>
          <w:p w:rsidR="000F1A90" w:rsidRPr="00D43F83" w:rsidRDefault="006031C3" w:rsidP="005A097F">
            <w:pPr>
              <w:widowControl w:val="0"/>
              <w:autoSpaceDE w:val="0"/>
              <w:autoSpaceDN w:val="0"/>
              <w:jc w:val="both"/>
              <w:rPr>
                <w:rFonts w:ascii="Calibri" w:eastAsia="Book Antiqua" w:hAnsi="Calibri" w:cs="Calibri"/>
                <w:strike/>
                <w:highlight w:val="yellow"/>
                <w:u w:val="single"/>
              </w:rPr>
            </w:pPr>
            <w:r w:rsidRPr="00A8798E">
              <w:rPr>
                <w:rFonts w:ascii="Calibri" w:eastAsia="Book Antiqua" w:hAnsi="Calibri" w:cs="Calibri"/>
                <w:b/>
                <w:bCs/>
              </w:rPr>
              <w:t>2</w:t>
            </w:r>
            <w:r w:rsidR="00CC706F">
              <w:rPr>
                <w:rFonts w:ascii="Calibri" w:eastAsia="Book Antiqua" w:hAnsi="Calibri" w:cs="Calibri"/>
                <w:b/>
                <w:bCs/>
              </w:rPr>
              <w:t>2</w:t>
            </w:r>
            <w:r w:rsidRPr="00D43F83">
              <w:rPr>
                <w:rFonts w:ascii="Calibri" w:eastAsia="Book Antiqua" w:hAnsi="Calibri" w:cs="Calibri"/>
                <w:b/>
                <w:bCs/>
                <w:u w:val="single"/>
              </w:rPr>
              <w:t>.</w:t>
            </w:r>
            <w:r w:rsidRPr="00D43F83">
              <w:rPr>
                <w:rFonts w:ascii="Calibri" w:eastAsia="Book Antiqua" w:hAnsi="Calibri" w:cs="Calibri"/>
                <w:u w:val="single"/>
              </w:rPr>
              <w:t xml:space="preserve"> </w:t>
            </w:r>
            <w:r w:rsidR="00171C16" w:rsidRPr="00D43F83">
              <w:rPr>
                <w:rFonts w:ascii="Calibri" w:eastAsia="Book Antiqua" w:hAnsi="Calibri" w:cs="Calibri"/>
                <w:u w:val="single"/>
              </w:rPr>
              <w:t xml:space="preserve">Form of Joint Deed of Undertaking by the GIS Manufacturer along with the Bidder/Contractor [as stipulated </w:t>
            </w:r>
            <w:r w:rsidR="00A8798E" w:rsidRPr="00D43F83">
              <w:rPr>
                <w:rFonts w:ascii="Calibri" w:eastAsia="Book Antiqua" w:hAnsi="Calibri" w:cs="Calibri"/>
                <w:u w:val="single"/>
              </w:rPr>
              <w:t>in Annexure</w:t>
            </w:r>
            <w:r w:rsidR="00171C16" w:rsidRPr="00D43F83">
              <w:rPr>
                <w:rFonts w:ascii="Calibri" w:eastAsia="Book Antiqua" w:hAnsi="Calibri" w:cs="Calibri"/>
                <w:u w:val="single"/>
              </w:rPr>
              <w:t>-A (BDS)]</w:t>
            </w:r>
          </w:p>
          <w:p w:rsidR="005A097F" w:rsidRPr="0086023F" w:rsidRDefault="005A097F" w:rsidP="005A097F">
            <w:pPr>
              <w:widowControl w:val="0"/>
              <w:autoSpaceDE w:val="0"/>
              <w:autoSpaceDN w:val="0"/>
              <w:jc w:val="both"/>
              <w:rPr>
                <w:rFonts w:ascii="Calibri" w:eastAsia="Book Antiqua" w:hAnsi="Calibri" w:cs="Calibri"/>
              </w:rPr>
            </w:pPr>
          </w:p>
          <w:p w:rsidR="006B4E94" w:rsidRPr="0086023F" w:rsidRDefault="006031C3" w:rsidP="005A097F">
            <w:pPr>
              <w:widowControl w:val="0"/>
              <w:autoSpaceDE w:val="0"/>
              <w:autoSpaceDN w:val="0"/>
              <w:jc w:val="both"/>
              <w:rPr>
                <w:rFonts w:ascii="Calibri" w:eastAsia="Book Antiqua" w:hAnsi="Calibri" w:cs="Calibri"/>
              </w:rPr>
            </w:pPr>
            <w:r w:rsidRPr="006C7B13">
              <w:rPr>
                <w:rFonts w:ascii="Calibri" w:eastAsia="Book Antiqua" w:hAnsi="Calibri" w:cs="Calibri"/>
                <w:b/>
                <w:bCs/>
              </w:rPr>
              <w:t>2</w:t>
            </w:r>
            <w:r w:rsidR="00CC706F">
              <w:rPr>
                <w:rFonts w:ascii="Calibri" w:eastAsia="Book Antiqua" w:hAnsi="Calibri" w:cs="Calibri"/>
                <w:b/>
                <w:bCs/>
              </w:rPr>
              <w:t>3</w:t>
            </w:r>
            <w:r w:rsidRPr="006C7B13">
              <w:rPr>
                <w:rFonts w:ascii="Calibri" w:eastAsia="Book Antiqua" w:hAnsi="Calibri" w:cs="Calibri"/>
                <w:b/>
                <w:bCs/>
              </w:rPr>
              <w:t>.</w:t>
            </w:r>
            <w:r w:rsidRPr="0086023F">
              <w:rPr>
                <w:rFonts w:ascii="Calibri" w:eastAsia="Book Antiqua" w:hAnsi="Calibri" w:cs="Calibri"/>
              </w:rPr>
              <w:t xml:space="preserve"> </w:t>
            </w:r>
            <w:r w:rsidR="004C55C4">
              <w:rPr>
                <w:rFonts w:ascii="Calibri" w:eastAsia="Book Antiqua" w:hAnsi="Calibri" w:cs="Calibri"/>
              </w:rPr>
              <w:t xml:space="preserve">For contract performance guarantee for GIS refer Cl. No. </w:t>
            </w:r>
            <w:r w:rsidR="004C55C4" w:rsidRPr="00A779BC">
              <w:rPr>
                <w:rFonts w:ascii="Book Antiqua" w:eastAsia="Book Antiqua" w:hAnsi="Book Antiqua" w:cs="Book Antiqua"/>
                <w:b/>
                <w:bCs/>
                <w:color w:val="000000"/>
                <w:w w:val="105"/>
              </w:rPr>
              <w:t>1.2.3 Qualifications for SF6 Gas Insulated Switchgear</w:t>
            </w:r>
            <w:r w:rsidR="004C55C4">
              <w:rPr>
                <w:rFonts w:ascii="Book Antiqua" w:eastAsia="Book Antiqua" w:hAnsi="Book Antiqua" w:cs="Book Antiqua"/>
                <w:b/>
                <w:bCs/>
                <w:color w:val="000000"/>
                <w:w w:val="105"/>
              </w:rPr>
              <w:t xml:space="preserve"> (d)-III of Annexure-A (Qualifying requirement).</w:t>
            </w:r>
          </w:p>
        </w:tc>
      </w:tr>
      <w:tr w:rsidR="0021041B" w:rsidTr="004C55C4">
        <w:tc>
          <w:tcPr>
            <w:tcW w:w="82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6</w:t>
            </w:r>
          </w:p>
        </w:tc>
        <w:tc>
          <w:tcPr>
            <w:tcW w:w="2551" w:type="dxa"/>
          </w:tcPr>
          <w:p w:rsidR="000F1A90"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clause 5.4</w:t>
            </w:r>
          </w:p>
        </w:tc>
        <w:tc>
          <w:tcPr>
            <w:tcW w:w="6709" w:type="dxa"/>
          </w:tcPr>
          <w:p w:rsidR="005A097F" w:rsidRPr="0086023F" w:rsidRDefault="006031C3" w:rsidP="005A097F">
            <w:pPr>
              <w:widowControl w:val="0"/>
              <w:autoSpaceDE w:val="0"/>
              <w:autoSpaceDN w:val="0"/>
              <w:rPr>
                <w:rFonts w:ascii="Calibri" w:eastAsia="Book Antiqua" w:hAnsi="Calibri" w:cs="Calibri"/>
                <w:b/>
                <w:bCs/>
              </w:rPr>
            </w:pPr>
            <w:r w:rsidRPr="0086023F">
              <w:rPr>
                <w:rFonts w:ascii="Calibri" w:eastAsia="Book Antiqua" w:hAnsi="Calibri" w:cs="Calibri"/>
                <w:b/>
                <w:bCs/>
              </w:rPr>
              <w:t>Supplementing ITB clause 5.4 with the following:</w:t>
            </w:r>
          </w:p>
          <w:p w:rsidR="004C55C4" w:rsidRPr="004C33D8" w:rsidRDefault="006031C3" w:rsidP="005A097F">
            <w:pPr>
              <w:widowControl w:val="0"/>
              <w:autoSpaceDE w:val="0"/>
              <w:autoSpaceDN w:val="0"/>
              <w:jc w:val="both"/>
              <w:rPr>
                <w:rFonts w:ascii="Calibri" w:eastAsia="Book Antiqua" w:hAnsi="Calibri" w:cs="Calibri"/>
              </w:rPr>
            </w:pPr>
            <w:r w:rsidRPr="0086023F">
              <w:rPr>
                <w:rFonts w:ascii="Calibri" w:eastAsia="Book Antiqua" w:hAnsi="Calibri" w:cs="Calibri"/>
              </w:rPr>
              <w:t>The non</w:t>
            </w:r>
            <w:r w:rsidR="00BC7FDB">
              <w:rPr>
                <w:rFonts w:ascii="Calibri" w:eastAsia="Book Antiqua" w:hAnsi="Calibri" w:cs="Calibri"/>
              </w:rPr>
              <w:t>-</w:t>
            </w:r>
            <w:r w:rsidRPr="0086023F">
              <w:rPr>
                <w:rFonts w:ascii="Calibri" w:eastAsia="Book Antiqua" w:hAnsi="Calibri" w:cs="Calibri"/>
              </w:rPr>
              <w:t xml:space="preserve">refundable fee towards the cost of Bidding Documents </w:t>
            </w:r>
            <w:r w:rsidR="006B4E94" w:rsidRPr="004C33D8">
              <w:rPr>
                <w:rFonts w:ascii="Calibri" w:eastAsia="Book Antiqua" w:hAnsi="Calibri" w:cs="Calibri"/>
              </w:rPr>
              <w:t xml:space="preserve">(payable to OPTCL) </w:t>
            </w:r>
            <w:r w:rsidRPr="004C33D8">
              <w:rPr>
                <w:rFonts w:ascii="Calibri" w:eastAsia="Book Antiqua" w:hAnsi="Calibri" w:cs="Calibri"/>
              </w:rPr>
              <w:t xml:space="preserve">shall </w:t>
            </w:r>
            <w:r w:rsidRPr="00575A32">
              <w:rPr>
                <w:rFonts w:ascii="Calibri" w:eastAsia="Book Antiqua" w:hAnsi="Calibri" w:cs="Calibri"/>
              </w:rPr>
              <w:t xml:space="preserve">be </w:t>
            </w:r>
            <w:r w:rsidR="004C33D8" w:rsidRPr="00575A32">
              <w:rPr>
                <w:rFonts w:ascii="Calibri" w:eastAsia="Book Antiqua" w:hAnsi="Calibri" w:cs="Calibri"/>
              </w:rPr>
              <w:t xml:space="preserve">Rs. </w:t>
            </w:r>
            <w:r w:rsidR="00716209" w:rsidRPr="00A57A34">
              <w:rPr>
                <w:rFonts w:ascii="Calibri" w:eastAsia="Book Antiqua" w:hAnsi="Calibri" w:cs="Kalinga"/>
                <w:b/>
                <w:highlight w:val="cyan"/>
              </w:rPr>
              <w:t>29,500.00</w:t>
            </w:r>
            <w:r w:rsidR="000A0EEF" w:rsidRPr="00A57A34">
              <w:rPr>
                <w:rFonts w:ascii="Calibri" w:eastAsia="Book Antiqua" w:hAnsi="Calibri" w:cs="Kalinga"/>
                <w:b/>
                <w:highlight w:val="cyan"/>
              </w:rPr>
              <w:t xml:space="preserve"> including GST</w:t>
            </w:r>
            <w:r w:rsidR="000A0EEF">
              <w:rPr>
                <w:rFonts w:ascii="Calibri" w:eastAsia="Book Antiqua" w:hAnsi="Calibri" w:cs="Kalinga"/>
                <w:b/>
              </w:rPr>
              <w:t>.</w:t>
            </w:r>
          </w:p>
          <w:p w:rsidR="002A6B48" w:rsidRPr="004C33D8" w:rsidRDefault="006031C3" w:rsidP="005A097F">
            <w:pPr>
              <w:widowControl w:val="0"/>
              <w:autoSpaceDE w:val="0"/>
              <w:autoSpaceDN w:val="0"/>
              <w:jc w:val="both"/>
              <w:rPr>
                <w:rFonts w:ascii="Calibri" w:eastAsia="Book Antiqua" w:hAnsi="Calibri" w:cs="Calibri"/>
              </w:rPr>
            </w:pPr>
            <w:r w:rsidRPr="004C33D8">
              <w:rPr>
                <w:rFonts w:ascii="Calibri" w:eastAsia="Book Antiqua" w:hAnsi="Calibri" w:cs="Calibri"/>
              </w:rPr>
              <w:t>&amp;</w:t>
            </w:r>
          </w:p>
          <w:p w:rsidR="002A6B48" w:rsidRPr="0086023F" w:rsidRDefault="006031C3" w:rsidP="005A097F">
            <w:pPr>
              <w:widowControl w:val="0"/>
              <w:autoSpaceDE w:val="0"/>
              <w:autoSpaceDN w:val="0"/>
              <w:jc w:val="both"/>
              <w:rPr>
                <w:rFonts w:ascii="Calibri" w:eastAsia="Book Antiqua" w:hAnsi="Calibri" w:cs="Calibri"/>
              </w:rPr>
            </w:pPr>
            <w:r w:rsidRPr="004C33D8">
              <w:rPr>
                <w:rFonts w:ascii="Calibri" w:eastAsia="Book Antiqua" w:hAnsi="Calibri" w:cs="Calibri"/>
              </w:rPr>
              <w:t xml:space="preserve">The </w:t>
            </w:r>
            <w:r w:rsidR="00D43F83" w:rsidRPr="004C33D8">
              <w:rPr>
                <w:rFonts w:ascii="Calibri" w:eastAsia="Book Antiqua" w:hAnsi="Calibri" w:cs="Calibri"/>
              </w:rPr>
              <w:t>non</w:t>
            </w:r>
            <w:r w:rsidR="00D43F83">
              <w:rPr>
                <w:rFonts w:ascii="Calibri" w:eastAsia="Book Antiqua" w:hAnsi="Calibri" w:cs="Calibri"/>
              </w:rPr>
              <w:t>-</w:t>
            </w:r>
            <w:r w:rsidR="00D43F83" w:rsidRPr="004C33D8">
              <w:rPr>
                <w:rFonts w:ascii="Calibri" w:eastAsia="Book Antiqua" w:hAnsi="Calibri" w:cs="Calibri"/>
              </w:rPr>
              <w:t>refundable</w:t>
            </w:r>
            <w:r w:rsidRPr="004C33D8">
              <w:rPr>
                <w:rFonts w:ascii="Calibri" w:eastAsia="Book Antiqua" w:hAnsi="Calibri" w:cs="Calibri"/>
              </w:rPr>
              <w:t xml:space="preserve"> fee towards the cost of </w:t>
            </w:r>
            <w:r w:rsidRPr="004C33D8">
              <w:rPr>
                <w:rFonts w:ascii="Calibri" w:eastAsia="Book Antiqua" w:hAnsi="Calibri" w:cs="Kalinga"/>
                <w:w w:val="105"/>
              </w:rPr>
              <w:t>tender processing fees (</w:t>
            </w:r>
            <w:r w:rsidRPr="004C33D8">
              <w:rPr>
                <w:rFonts w:ascii="Calibri" w:eastAsia="Book Antiqua" w:hAnsi="Calibri" w:cs="Kalinga"/>
              </w:rPr>
              <w:t xml:space="preserve">payable to K.S.E.D.C. </w:t>
            </w:r>
            <w:r w:rsidR="004C33D8" w:rsidRPr="004C33D8">
              <w:rPr>
                <w:rFonts w:ascii="Calibri" w:eastAsia="Book Antiqua" w:hAnsi="Calibri" w:cs="Kalinga"/>
              </w:rPr>
              <w:t>Ltd, Bengaluru</w:t>
            </w:r>
            <w:r w:rsidRPr="004C33D8">
              <w:rPr>
                <w:rFonts w:ascii="Calibri" w:eastAsia="Book Antiqua" w:hAnsi="Calibri" w:cs="Kalinga"/>
                <w:bCs/>
                <w:iCs/>
                <w:lang w:eastAsia="en-IN"/>
              </w:rPr>
              <w:t xml:space="preserve">, </w:t>
            </w:r>
            <w:r w:rsidRPr="004C33D8">
              <w:rPr>
                <w:rFonts w:ascii="Calibri" w:eastAsia="Book Antiqua" w:hAnsi="Calibri" w:cs="Calibri"/>
              </w:rPr>
              <w:t>shall be</w:t>
            </w:r>
            <w:r w:rsidRPr="004C33D8">
              <w:rPr>
                <w:rFonts w:ascii="Calibri" w:eastAsia="Book Antiqua" w:hAnsi="Calibri" w:cs="Kalinga"/>
                <w:bCs/>
                <w:iCs/>
                <w:lang w:eastAsia="en-IN"/>
              </w:rPr>
              <w:t xml:space="preserve"> </w:t>
            </w:r>
            <w:r w:rsidR="004C55C4" w:rsidRPr="00A57A34">
              <w:rPr>
                <w:rFonts w:ascii="Calibri" w:eastAsia="Book Antiqua" w:hAnsi="Calibri" w:cs="Kalinga"/>
                <w:b/>
                <w:bCs/>
                <w:iCs/>
                <w:highlight w:val="cyan"/>
                <w:lang w:eastAsia="en-IN"/>
              </w:rPr>
              <w:t>Rs.</w:t>
            </w:r>
            <w:r w:rsidRPr="00A57A34">
              <w:rPr>
                <w:rFonts w:ascii="Calibri" w:eastAsia="Book Antiqua" w:hAnsi="Calibri" w:cs="Kalinga"/>
                <w:b/>
                <w:i/>
                <w:highlight w:val="cyan"/>
                <w:lang w:eastAsia="en-IN"/>
              </w:rPr>
              <w:t xml:space="preserve"> </w:t>
            </w:r>
            <w:r w:rsidR="00716209" w:rsidRPr="00A57A34">
              <w:rPr>
                <w:rFonts w:ascii="Calibri" w:eastAsia="Book Antiqua" w:hAnsi="Calibri" w:cs="Kalinga"/>
                <w:b/>
                <w:highlight w:val="cyan"/>
              </w:rPr>
              <w:t>5,900.00</w:t>
            </w:r>
            <w:r w:rsidR="00A57A34" w:rsidRPr="00A57A34">
              <w:rPr>
                <w:rFonts w:ascii="Calibri" w:eastAsia="Book Antiqua" w:hAnsi="Calibri" w:cs="Kalinga"/>
                <w:b/>
                <w:highlight w:val="cyan"/>
              </w:rPr>
              <w:t xml:space="preserve"> including GST</w:t>
            </w:r>
          </w:p>
        </w:tc>
      </w:tr>
      <w:tr w:rsidR="0021041B" w:rsidTr="004C55C4">
        <w:tc>
          <w:tcPr>
            <w:tcW w:w="821" w:type="dxa"/>
          </w:tcPr>
          <w:p w:rsidR="00B51D49"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7</w:t>
            </w:r>
          </w:p>
        </w:tc>
        <w:tc>
          <w:tcPr>
            <w:tcW w:w="2551" w:type="dxa"/>
          </w:tcPr>
          <w:p w:rsidR="00B51D4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 xml:space="preserve">ITB clause </w:t>
            </w:r>
            <w:r>
              <w:rPr>
                <w:rFonts w:ascii="Calibri" w:eastAsia="Book Antiqua" w:hAnsi="Calibri" w:cs="Calibri"/>
              </w:rPr>
              <w:t>6.0</w:t>
            </w:r>
          </w:p>
        </w:tc>
        <w:tc>
          <w:tcPr>
            <w:tcW w:w="6709" w:type="dxa"/>
          </w:tcPr>
          <w:p w:rsidR="00B51D49" w:rsidRPr="0086023F" w:rsidRDefault="006031C3" w:rsidP="00B51D49">
            <w:pPr>
              <w:widowControl w:val="0"/>
              <w:autoSpaceDE w:val="0"/>
              <w:autoSpaceDN w:val="0"/>
              <w:rPr>
                <w:rFonts w:ascii="Calibri" w:eastAsia="Book Antiqua" w:hAnsi="Calibri" w:cs="Calibri"/>
                <w:b/>
                <w:bCs/>
              </w:rPr>
            </w:pPr>
            <w:r w:rsidRPr="0086023F">
              <w:rPr>
                <w:rFonts w:ascii="Calibri" w:eastAsia="Book Antiqua" w:hAnsi="Calibri" w:cs="Calibri"/>
                <w:b/>
                <w:bCs/>
              </w:rPr>
              <w:t xml:space="preserve">Supplementing ITB clause </w:t>
            </w:r>
            <w:r>
              <w:rPr>
                <w:rFonts w:ascii="Calibri" w:eastAsia="Book Antiqua" w:hAnsi="Calibri" w:cs="Calibri"/>
                <w:b/>
                <w:bCs/>
              </w:rPr>
              <w:t>6.0</w:t>
            </w:r>
            <w:r w:rsidRPr="0086023F">
              <w:rPr>
                <w:rFonts w:ascii="Calibri" w:eastAsia="Book Antiqua" w:hAnsi="Calibri" w:cs="Calibri"/>
                <w:b/>
                <w:bCs/>
              </w:rPr>
              <w:t xml:space="preserve"> with the following:</w:t>
            </w:r>
          </w:p>
          <w:p w:rsidR="00B51D49" w:rsidRPr="004C55C4" w:rsidRDefault="006031C3" w:rsidP="0047170E">
            <w:pPr>
              <w:widowControl w:val="0"/>
              <w:autoSpaceDE w:val="0"/>
              <w:autoSpaceDN w:val="0"/>
              <w:jc w:val="both"/>
              <w:rPr>
                <w:rFonts w:ascii="Calibri" w:eastAsia="Book Antiqua" w:hAnsi="Calibri" w:cs="Calibri"/>
                <w:color w:val="FF0000"/>
              </w:rPr>
            </w:pPr>
            <w:r w:rsidRPr="004C33D8">
              <w:rPr>
                <w:rFonts w:ascii="Calibri" w:eastAsia="Book Antiqua" w:hAnsi="Calibri" w:cs="Calibri"/>
              </w:rPr>
              <w:t>Interested bidders</w:t>
            </w:r>
            <w:r w:rsidRPr="004C33D8">
              <w:rPr>
                <w:rFonts w:ascii="Calibri" w:eastAsia="Book Antiqua" w:hAnsi="Calibri" w:cs="Calibri"/>
              </w:rPr>
              <w:tab/>
              <w:t>have</w:t>
            </w:r>
            <w:r w:rsidRPr="004C33D8">
              <w:rPr>
                <w:rFonts w:ascii="Calibri" w:eastAsia="Book Antiqua" w:hAnsi="Calibri" w:cs="Calibri"/>
              </w:rPr>
              <w:tab/>
              <w:t>to</w:t>
            </w:r>
            <w:r w:rsidRPr="004C33D8">
              <w:rPr>
                <w:rFonts w:ascii="Calibri" w:eastAsia="Book Antiqua" w:hAnsi="Calibri" w:cs="Calibri"/>
              </w:rPr>
              <w:tab/>
              <w:t>necessarily</w:t>
            </w:r>
            <w:r w:rsidRPr="004C33D8">
              <w:rPr>
                <w:rFonts w:ascii="Calibri" w:eastAsia="Book Antiqua" w:hAnsi="Calibri" w:cs="Calibri"/>
              </w:rPr>
              <w:tab/>
              <w:t>register themselves</w:t>
            </w:r>
            <w:r w:rsidRPr="004C33D8">
              <w:rPr>
                <w:rFonts w:ascii="Calibri" w:eastAsia="Book Antiqua" w:hAnsi="Calibri" w:cs="Calibri"/>
              </w:rPr>
              <w:tab/>
              <w:t>on</w:t>
            </w:r>
            <w:r w:rsidRPr="004C33D8">
              <w:rPr>
                <w:rFonts w:ascii="Calibri" w:eastAsia="Book Antiqua" w:hAnsi="Calibri" w:cs="Calibri"/>
              </w:rPr>
              <w:tab/>
              <w:t xml:space="preserve">the portal, </w:t>
            </w:r>
            <w:hyperlink r:id="rId9" w:history="1">
              <w:r w:rsidRPr="004C33D8">
                <w:rPr>
                  <w:rFonts w:ascii="Calibri" w:eastAsia="Book Antiqua" w:hAnsi="Calibri" w:cs="Calibri"/>
                </w:rPr>
                <w:t>www.tenderwizard.com/OPTCL</w:t>
              </w:r>
            </w:hyperlink>
            <w:r w:rsidRPr="004C33D8">
              <w:rPr>
                <w:rFonts w:ascii="Calibri" w:eastAsia="Book Antiqua" w:hAnsi="Calibri" w:cs="Calibri"/>
              </w:rPr>
              <w:t xml:space="preserve"> to participate in the bidding. The registration fees amounting to</w:t>
            </w:r>
            <w:r w:rsidR="0047170E">
              <w:rPr>
                <w:rFonts w:ascii="Calibri" w:eastAsia="Book Antiqua" w:hAnsi="Calibri" w:cs="Calibri"/>
              </w:rPr>
              <w:t>Rs.</w:t>
            </w:r>
            <w:r w:rsidR="0047170E">
              <w:rPr>
                <w:rFonts w:ascii="Calibri" w:eastAsia="Book Antiqua" w:hAnsi="Calibri" w:cs="Calibri"/>
                <w:b/>
                <w:bCs/>
              </w:rPr>
              <w:t>2360/-</w:t>
            </w:r>
            <w:r w:rsidR="00D620A7">
              <w:rPr>
                <w:rFonts w:ascii="Calibri" w:eastAsia="Book Antiqua" w:hAnsi="Calibri" w:cs="Calibri"/>
                <w:b/>
                <w:bCs/>
              </w:rPr>
              <w:t>(</w:t>
            </w:r>
            <w:r w:rsidR="00D620A7" w:rsidRPr="004C33D8">
              <w:rPr>
                <w:rFonts w:ascii="Calibri" w:eastAsia="Book Antiqua" w:hAnsi="Calibri" w:cs="Calibri"/>
                <w:b/>
                <w:bCs/>
              </w:rPr>
              <w:t>INR</w:t>
            </w:r>
            <w:r w:rsidR="0047170E">
              <w:rPr>
                <w:rFonts w:ascii="Calibri" w:eastAsia="Book Antiqua" w:hAnsi="Calibri" w:cs="Calibri"/>
                <w:b/>
                <w:bCs/>
              </w:rPr>
              <w:t xml:space="preserve"> 2000/- + 18% GST) </w:t>
            </w:r>
            <w:r w:rsidR="00B5711E" w:rsidRPr="004C33D8">
              <w:rPr>
                <w:rFonts w:ascii="Calibri" w:eastAsia="Book Antiqua" w:hAnsi="Calibri" w:cs="Calibri"/>
              </w:rPr>
              <w:t xml:space="preserve">only </w:t>
            </w:r>
            <w:r w:rsidRPr="004C33D8">
              <w:rPr>
                <w:rFonts w:ascii="Calibri" w:eastAsia="Book Antiqua" w:hAnsi="Calibri" w:cs="Calibri"/>
              </w:rPr>
              <w:t xml:space="preserve">&amp; shall remain valid for two years.  The payment shall be through e-payment in favour of KSEDC Ltd payable at Bangalore. </w:t>
            </w:r>
          </w:p>
        </w:tc>
      </w:tr>
      <w:tr w:rsidR="0021041B" w:rsidTr="004C55C4">
        <w:tc>
          <w:tcPr>
            <w:tcW w:w="821" w:type="dxa"/>
          </w:tcPr>
          <w:p w:rsidR="005A097F"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8</w:t>
            </w:r>
          </w:p>
        </w:tc>
        <w:tc>
          <w:tcPr>
            <w:tcW w:w="2551" w:type="dxa"/>
          </w:tcPr>
          <w:p w:rsidR="005A097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6.1</w:t>
            </w:r>
          </w:p>
        </w:tc>
        <w:tc>
          <w:tcPr>
            <w:tcW w:w="6709" w:type="dxa"/>
          </w:tcPr>
          <w:p w:rsidR="005A097F" w:rsidRPr="0086023F" w:rsidRDefault="006031C3" w:rsidP="005A097F">
            <w:pPr>
              <w:widowControl w:val="0"/>
              <w:autoSpaceDE w:val="0"/>
              <w:autoSpaceDN w:val="0"/>
              <w:rPr>
                <w:rFonts w:ascii="Calibri" w:eastAsia="Book Antiqua" w:hAnsi="Calibri" w:cs="Calibri"/>
                <w:b/>
                <w:bCs/>
              </w:rPr>
            </w:pPr>
            <w:r w:rsidRPr="0086023F">
              <w:rPr>
                <w:rFonts w:ascii="Calibri" w:eastAsia="Book Antiqua" w:hAnsi="Calibri" w:cs="Calibri"/>
                <w:b/>
                <w:bCs/>
              </w:rPr>
              <w:t>Address of the Employer:</w:t>
            </w:r>
          </w:p>
          <w:p w:rsidR="005A097F" w:rsidRPr="004C33D8" w:rsidRDefault="006031C3" w:rsidP="005A097F">
            <w:pPr>
              <w:widowControl w:val="0"/>
              <w:autoSpaceDE w:val="0"/>
              <w:autoSpaceDN w:val="0"/>
              <w:rPr>
                <w:rFonts w:ascii="Calibri" w:eastAsia="Book Antiqua" w:hAnsi="Calibri" w:cs="Calibri"/>
              </w:rPr>
            </w:pPr>
            <w:r>
              <w:rPr>
                <w:rFonts w:ascii="Calibri" w:eastAsia="Book Antiqua" w:hAnsi="Calibri" w:cs="Calibri"/>
              </w:rPr>
              <w:t>Chief</w:t>
            </w:r>
            <w:r w:rsidRPr="004C33D8">
              <w:rPr>
                <w:rFonts w:ascii="Calibri" w:eastAsia="Book Antiqua" w:hAnsi="Calibri" w:cs="Calibri"/>
              </w:rPr>
              <w:t xml:space="preserve"> General Manager,</w:t>
            </w:r>
          </w:p>
          <w:p w:rsidR="005A097F" w:rsidRPr="004C33D8" w:rsidRDefault="006031C3" w:rsidP="005A097F">
            <w:pPr>
              <w:widowControl w:val="0"/>
              <w:autoSpaceDE w:val="0"/>
              <w:autoSpaceDN w:val="0"/>
              <w:rPr>
                <w:rFonts w:ascii="Calibri" w:eastAsia="Book Antiqua" w:hAnsi="Calibri" w:cs="Calibri"/>
              </w:rPr>
            </w:pPr>
            <w:r w:rsidRPr="004C33D8">
              <w:rPr>
                <w:rFonts w:ascii="Calibri" w:eastAsia="Book Antiqua" w:hAnsi="Calibri" w:cs="Calibri"/>
              </w:rPr>
              <w:t xml:space="preserve">Central Procurement Cell, </w:t>
            </w:r>
          </w:p>
          <w:p w:rsidR="005A097F" w:rsidRPr="004C33D8" w:rsidRDefault="006031C3" w:rsidP="005A097F">
            <w:pPr>
              <w:widowControl w:val="0"/>
              <w:autoSpaceDE w:val="0"/>
              <w:autoSpaceDN w:val="0"/>
              <w:rPr>
                <w:rFonts w:ascii="Calibri" w:eastAsia="Book Antiqua" w:hAnsi="Calibri" w:cs="Calibri"/>
              </w:rPr>
            </w:pPr>
            <w:r w:rsidRPr="004C33D8">
              <w:rPr>
                <w:rFonts w:ascii="Calibri" w:eastAsia="Book Antiqua" w:hAnsi="Calibri" w:cs="Calibri"/>
              </w:rPr>
              <w:t xml:space="preserve">Odisha Power Transmission Corporation Ltd, </w:t>
            </w:r>
          </w:p>
          <w:p w:rsidR="005A097F" w:rsidRPr="004C33D8" w:rsidRDefault="006031C3" w:rsidP="005A097F">
            <w:pPr>
              <w:widowControl w:val="0"/>
              <w:autoSpaceDE w:val="0"/>
              <w:autoSpaceDN w:val="0"/>
              <w:rPr>
                <w:rFonts w:ascii="Calibri" w:eastAsia="Book Antiqua" w:hAnsi="Calibri" w:cs="Calibri"/>
              </w:rPr>
            </w:pPr>
            <w:r>
              <w:rPr>
                <w:rFonts w:ascii="Calibri" w:eastAsia="Book Antiqua" w:hAnsi="Calibri" w:cs="Calibri"/>
              </w:rPr>
              <w:t>Tech Tower, JANPATH, Bhubaneswar-751007</w:t>
            </w:r>
          </w:p>
          <w:p w:rsidR="005A097F" w:rsidRPr="0086023F" w:rsidRDefault="006031C3" w:rsidP="005A097F">
            <w:pPr>
              <w:widowControl w:val="0"/>
              <w:autoSpaceDE w:val="0"/>
              <w:autoSpaceDN w:val="0"/>
              <w:rPr>
                <w:rFonts w:ascii="Calibri" w:eastAsia="Book Antiqua" w:hAnsi="Calibri" w:cs="Calibri"/>
              </w:rPr>
            </w:pPr>
            <w:r w:rsidRPr="004C33D8">
              <w:rPr>
                <w:rFonts w:ascii="Calibri" w:eastAsia="Book Antiqua" w:hAnsi="Calibri" w:cs="Calibri"/>
              </w:rPr>
              <w:t xml:space="preserve"> (e-mail ID: sgm.cpc@optcl.co.in )</w:t>
            </w:r>
          </w:p>
        </w:tc>
      </w:tr>
      <w:tr w:rsidR="0021041B" w:rsidTr="004C55C4">
        <w:tc>
          <w:tcPr>
            <w:tcW w:w="821" w:type="dxa"/>
          </w:tcPr>
          <w:p w:rsidR="005A097F"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9</w:t>
            </w:r>
          </w:p>
        </w:tc>
        <w:tc>
          <w:tcPr>
            <w:tcW w:w="2551" w:type="dxa"/>
          </w:tcPr>
          <w:p w:rsidR="005A097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6.1</w:t>
            </w:r>
          </w:p>
        </w:tc>
        <w:tc>
          <w:tcPr>
            <w:tcW w:w="6709" w:type="dxa"/>
          </w:tcPr>
          <w:p w:rsidR="005A097F" w:rsidRPr="0086023F" w:rsidRDefault="006031C3" w:rsidP="005A097F">
            <w:pPr>
              <w:widowControl w:val="0"/>
              <w:autoSpaceDE w:val="0"/>
              <w:autoSpaceDN w:val="0"/>
              <w:rPr>
                <w:rFonts w:ascii="Calibri" w:eastAsia="Book Antiqua" w:hAnsi="Calibri" w:cs="Calibri"/>
                <w:b/>
                <w:bCs/>
              </w:rPr>
            </w:pPr>
            <w:r w:rsidRPr="0086023F">
              <w:rPr>
                <w:rFonts w:ascii="Calibri" w:eastAsia="Book Antiqua" w:hAnsi="Calibri" w:cs="Calibri"/>
                <w:b/>
                <w:bCs/>
              </w:rPr>
              <w:t>Replace line 7 to 11 of para 6.1 as below:</w:t>
            </w:r>
          </w:p>
          <w:p w:rsidR="005A097F" w:rsidRPr="0086023F" w:rsidRDefault="006031C3" w:rsidP="005A097F">
            <w:pPr>
              <w:widowControl w:val="0"/>
              <w:autoSpaceDE w:val="0"/>
              <w:autoSpaceDN w:val="0"/>
              <w:jc w:val="both"/>
              <w:rPr>
                <w:rFonts w:ascii="Calibri" w:eastAsia="Book Antiqua" w:hAnsi="Calibri" w:cs="Calibri"/>
              </w:rPr>
            </w:pPr>
            <w:r w:rsidRPr="004C33D8">
              <w:rPr>
                <w:rFonts w:ascii="Calibri" w:eastAsia="Book Antiqua" w:hAnsi="Calibri" w:cs="Calibri"/>
              </w:rPr>
              <w:t xml:space="preserve">The Employer will respond through the portal http://www.tenderwizard.com/OPTCL to any request for clarification or modification of the Bidding Documents that it receives no later than </w:t>
            </w:r>
            <w:r w:rsidR="00BC7FDB" w:rsidRPr="005459B3">
              <w:rPr>
                <w:rFonts w:ascii="Calibri" w:eastAsia="Book Antiqua" w:hAnsi="Calibri" w:cs="Calibri"/>
              </w:rPr>
              <w:t xml:space="preserve">Fifteen (15) </w:t>
            </w:r>
            <w:r w:rsidRPr="0086023F">
              <w:rPr>
                <w:rFonts w:ascii="Calibri" w:eastAsia="Book Antiqua" w:hAnsi="Calibri" w:cs="Calibri"/>
              </w:rPr>
              <w:t>days prior to the original deadline for submission of bids prescribed by the Employer.</w:t>
            </w:r>
          </w:p>
        </w:tc>
      </w:tr>
      <w:tr w:rsidR="0021041B" w:rsidTr="004C55C4">
        <w:tc>
          <w:tcPr>
            <w:tcW w:w="821" w:type="dxa"/>
          </w:tcPr>
          <w:p w:rsidR="005A097F"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10</w:t>
            </w:r>
          </w:p>
        </w:tc>
        <w:tc>
          <w:tcPr>
            <w:tcW w:w="2551" w:type="dxa"/>
          </w:tcPr>
          <w:p w:rsidR="005A097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6.4</w:t>
            </w:r>
          </w:p>
        </w:tc>
        <w:tc>
          <w:tcPr>
            <w:tcW w:w="6709" w:type="dxa"/>
          </w:tcPr>
          <w:p w:rsidR="00333A2F" w:rsidRPr="0086023F" w:rsidRDefault="006031C3" w:rsidP="005A097F">
            <w:pPr>
              <w:widowControl w:val="0"/>
              <w:autoSpaceDE w:val="0"/>
              <w:autoSpaceDN w:val="0"/>
              <w:jc w:val="both"/>
              <w:rPr>
                <w:rFonts w:ascii="Calibri" w:eastAsia="Book Antiqua" w:hAnsi="Calibri" w:cs="Calibri"/>
                <w:b/>
                <w:bCs/>
              </w:rPr>
            </w:pPr>
            <w:r w:rsidRPr="0086023F">
              <w:rPr>
                <w:rFonts w:ascii="Calibri" w:eastAsia="Book Antiqua" w:hAnsi="Calibri" w:cs="Calibri"/>
                <w:b/>
                <w:bCs/>
              </w:rPr>
              <w:t>Supplementing ITB clause 6.4 with the following:</w:t>
            </w:r>
          </w:p>
          <w:p w:rsidR="005A097F" w:rsidRPr="004C33D8" w:rsidRDefault="006031C3" w:rsidP="005A097F">
            <w:pPr>
              <w:widowControl w:val="0"/>
              <w:autoSpaceDE w:val="0"/>
              <w:autoSpaceDN w:val="0"/>
              <w:jc w:val="both"/>
              <w:rPr>
                <w:rFonts w:ascii="Calibri" w:eastAsia="Book Antiqua" w:hAnsi="Calibri" w:cs="Calibri"/>
              </w:rPr>
            </w:pPr>
            <w:r w:rsidRPr="004C33D8">
              <w:rPr>
                <w:rFonts w:ascii="Calibri" w:eastAsia="Book Antiqua" w:hAnsi="Calibri" w:cs="Calibri"/>
              </w:rPr>
              <w:t xml:space="preserve">OPTCL may or may not ask for </w:t>
            </w:r>
            <w:r w:rsidRPr="00412D81">
              <w:rPr>
                <w:rFonts w:ascii="Calibri" w:eastAsia="Book Antiqua" w:hAnsi="Calibri" w:cs="Calibri"/>
                <w:highlight w:val="yellow"/>
              </w:rPr>
              <w:t>a pre-bid meeting.</w:t>
            </w:r>
            <w:r w:rsidRPr="004C33D8">
              <w:rPr>
                <w:rFonts w:ascii="Calibri" w:eastAsia="Book Antiqua" w:hAnsi="Calibri" w:cs="Calibri"/>
              </w:rPr>
              <w:t xml:space="preserve"> In case a pre-bid meeting is conducted, the Prospective bidders are invited to attend the pre-bid meeting as per below:</w:t>
            </w:r>
          </w:p>
          <w:p w:rsidR="005A097F" w:rsidRPr="004C33D8" w:rsidRDefault="006031C3" w:rsidP="005A097F">
            <w:pPr>
              <w:widowControl w:val="0"/>
              <w:autoSpaceDE w:val="0"/>
              <w:autoSpaceDN w:val="0"/>
              <w:jc w:val="both"/>
              <w:rPr>
                <w:rFonts w:ascii="Calibri" w:eastAsia="Book Antiqua" w:hAnsi="Calibri" w:cs="Calibri"/>
              </w:rPr>
            </w:pPr>
            <w:r w:rsidRPr="00716209">
              <w:rPr>
                <w:rFonts w:ascii="Calibri" w:eastAsia="Book Antiqua" w:hAnsi="Calibri" w:cs="Calibri"/>
                <w:b/>
              </w:rPr>
              <w:t>Date</w:t>
            </w:r>
            <w:r w:rsidR="00592752">
              <w:rPr>
                <w:rFonts w:ascii="Calibri" w:eastAsia="Book Antiqua" w:hAnsi="Calibri" w:cs="Calibri"/>
                <w:b/>
              </w:rPr>
              <w:t>:18</w:t>
            </w:r>
            <w:r w:rsidR="00D30EA2">
              <w:rPr>
                <w:rFonts w:ascii="Calibri" w:eastAsia="Book Antiqua" w:hAnsi="Calibri" w:cs="Calibri"/>
                <w:b/>
              </w:rPr>
              <w:t>.02.2026</w:t>
            </w:r>
            <w:r w:rsidRPr="009F39AF">
              <w:rPr>
                <w:rFonts w:ascii="Calibri" w:eastAsia="Book Antiqua" w:hAnsi="Calibri" w:cs="Calibri"/>
                <w:b/>
                <w:highlight w:val="yellow"/>
              </w:rPr>
              <w:t xml:space="preserve"> &amp; Time </w:t>
            </w:r>
            <w:r w:rsidR="00F07555">
              <w:rPr>
                <w:rFonts w:ascii="Calibri" w:eastAsia="Book Antiqua" w:hAnsi="Calibri" w:cs="Calibri"/>
                <w:b/>
                <w:highlight w:val="yellow"/>
              </w:rPr>
              <w:t>11</w:t>
            </w:r>
            <w:r w:rsidR="00716209" w:rsidRPr="009F39AF">
              <w:rPr>
                <w:rFonts w:ascii="Calibri" w:eastAsia="Book Antiqua" w:hAnsi="Calibri" w:cs="Calibri"/>
                <w:b/>
                <w:highlight w:val="yellow"/>
              </w:rPr>
              <w:t>.30</w:t>
            </w:r>
            <w:r w:rsidRPr="009F39AF">
              <w:rPr>
                <w:rFonts w:ascii="Calibri" w:eastAsia="Book Antiqua" w:hAnsi="Calibri" w:cs="Calibri"/>
                <w:b/>
                <w:highlight w:val="yellow"/>
              </w:rPr>
              <w:t xml:space="preserve"> Hrs</w:t>
            </w:r>
            <w:r w:rsidR="00333A2F" w:rsidRPr="009F39AF">
              <w:rPr>
                <w:rFonts w:ascii="Calibri" w:eastAsia="Book Antiqua" w:hAnsi="Calibri" w:cs="Calibri"/>
                <w:highlight w:val="yellow"/>
              </w:rPr>
              <w:t>;</w:t>
            </w:r>
            <w:r w:rsidR="00333A2F" w:rsidRPr="004C33D8">
              <w:rPr>
                <w:rFonts w:ascii="Calibri" w:eastAsia="Book Antiqua" w:hAnsi="Calibri" w:cs="Calibri"/>
              </w:rPr>
              <w:t xml:space="preserve"> </w:t>
            </w:r>
            <w:r w:rsidR="00575A32">
              <w:rPr>
                <w:rFonts w:ascii="Calibri" w:eastAsia="Book Antiqua" w:hAnsi="Calibri" w:cs="Calibri"/>
              </w:rPr>
              <w:t>Venue: Conference Hal, 4</w:t>
            </w:r>
            <w:r w:rsidR="00575A32" w:rsidRPr="00575A32">
              <w:rPr>
                <w:rFonts w:ascii="Calibri" w:eastAsia="Book Antiqua" w:hAnsi="Calibri" w:cs="Calibri"/>
                <w:vertAlign w:val="superscript"/>
              </w:rPr>
              <w:t>th</w:t>
            </w:r>
            <w:r w:rsidR="00575A32">
              <w:rPr>
                <w:rFonts w:ascii="Calibri" w:eastAsia="Book Antiqua" w:hAnsi="Calibri" w:cs="Calibri"/>
              </w:rPr>
              <w:t xml:space="preserve"> Floor Tech Tower, </w:t>
            </w:r>
            <w:r w:rsidRPr="004C33D8">
              <w:rPr>
                <w:rFonts w:ascii="Calibri" w:eastAsia="Book Antiqua" w:hAnsi="Calibri" w:cs="Calibri"/>
              </w:rPr>
              <w:t xml:space="preserve"> OP</w:t>
            </w:r>
            <w:r w:rsidR="00575A32">
              <w:rPr>
                <w:rFonts w:ascii="Calibri" w:eastAsia="Book Antiqua" w:hAnsi="Calibri" w:cs="Calibri"/>
              </w:rPr>
              <w:t>TCL, Janpath, Bhubaneswar-751007</w:t>
            </w:r>
            <w:r w:rsidRPr="004C33D8">
              <w:rPr>
                <w:rFonts w:ascii="Calibri" w:eastAsia="Book Antiqua" w:hAnsi="Calibri" w:cs="Calibri"/>
              </w:rPr>
              <w:t>.</w:t>
            </w:r>
          </w:p>
          <w:p w:rsidR="005A097F" w:rsidRPr="0086023F" w:rsidRDefault="006031C3" w:rsidP="005A097F">
            <w:pPr>
              <w:widowControl w:val="0"/>
              <w:autoSpaceDE w:val="0"/>
              <w:autoSpaceDN w:val="0"/>
              <w:jc w:val="both"/>
              <w:rPr>
                <w:rFonts w:ascii="Calibri" w:eastAsia="Book Antiqua" w:hAnsi="Calibri" w:cs="Calibri"/>
              </w:rPr>
            </w:pPr>
            <w:r w:rsidRPr="004C33D8">
              <w:rPr>
                <w:rFonts w:ascii="Calibri" w:eastAsia="Book Antiqua" w:hAnsi="Calibri" w:cs="Calibri"/>
              </w:rPr>
              <w:lastRenderedPageBreak/>
              <w:t>The participants are advised to furnish the queries in hard &amp; soft copy to OPTCL for necessary action prior to the pre-bid meeting</w:t>
            </w:r>
            <w:r w:rsidR="00952FA2" w:rsidRPr="004C33D8">
              <w:rPr>
                <w:rFonts w:ascii="Calibri" w:eastAsia="Book Antiqua" w:hAnsi="Calibri" w:cs="Calibri"/>
              </w:rPr>
              <w:t>.</w:t>
            </w:r>
          </w:p>
        </w:tc>
      </w:tr>
      <w:tr w:rsidR="0021041B" w:rsidTr="00DB5788">
        <w:trPr>
          <w:trHeight w:val="3543"/>
        </w:trPr>
        <w:tc>
          <w:tcPr>
            <w:tcW w:w="821" w:type="dxa"/>
          </w:tcPr>
          <w:p w:rsidR="005A097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lastRenderedPageBreak/>
              <w:t>1</w:t>
            </w:r>
            <w:r w:rsidR="00396AE2">
              <w:rPr>
                <w:rFonts w:ascii="Calibri" w:eastAsia="Book Antiqua" w:hAnsi="Calibri" w:cs="Calibri"/>
              </w:rPr>
              <w:t>1</w:t>
            </w:r>
          </w:p>
        </w:tc>
        <w:tc>
          <w:tcPr>
            <w:tcW w:w="2551" w:type="dxa"/>
          </w:tcPr>
          <w:p w:rsidR="00FE3CB2" w:rsidRPr="004C55C4" w:rsidRDefault="006031C3" w:rsidP="00FE3CB2">
            <w:pPr>
              <w:widowControl w:val="0"/>
              <w:autoSpaceDE w:val="0"/>
              <w:autoSpaceDN w:val="0"/>
              <w:rPr>
                <w:rFonts w:ascii="Calibri" w:eastAsia="Book Antiqua" w:hAnsi="Calibri" w:cs="Calibri"/>
              </w:rPr>
            </w:pPr>
            <w:r w:rsidRPr="0086023F">
              <w:rPr>
                <w:rFonts w:ascii="Calibri" w:eastAsia="Book Antiqua" w:hAnsi="Calibri" w:cs="Calibri"/>
              </w:rPr>
              <w:t xml:space="preserve">ITB clause </w:t>
            </w:r>
          </w:p>
          <w:p w:rsidR="005A097F" w:rsidRPr="0086023F" w:rsidRDefault="006031C3" w:rsidP="000F1A90">
            <w:pPr>
              <w:widowControl w:val="0"/>
              <w:autoSpaceDE w:val="0"/>
              <w:autoSpaceDN w:val="0"/>
              <w:rPr>
                <w:rFonts w:ascii="Calibri" w:eastAsia="Book Antiqua" w:hAnsi="Calibri" w:cs="Calibri"/>
              </w:rPr>
            </w:pPr>
            <w:r w:rsidRPr="004C55C4">
              <w:rPr>
                <w:rFonts w:ascii="Calibri" w:eastAsia="Book Antiqua" w:hAnsi="Calibri" w:cs="Calibri"/>
              </w:rPr>
              <w:t>9.1 (b) (vii)</w:t>
            </w:r>
          </w:p>
        </w:tc>
        <w:tc>
          <w:tcPr>
            <w:tcW w:w="6709" w:type="dxa"/>
          </w:tcPr>
          <w:p w:rsidR="005A097F" w:rsidRPr="0086023F" w:rsidRDefault="006031C3" w:rsidP="00333A2F">
            <w:pPr>
              <w:widowControl w:val="0"/>
              <w:autoSpaceDE w:val="0"/>
              <w:autoSpaceDN w:val="0"/>
              <w:jc w:val="both"/>
              <w:rPr>
                <w:rFonts w:ascii="Calibri" w:eastAsia="Book Antiqua" w:hAnsi="Calibri" w:cs="Calibri"/>
                <w:b/>
                <w:bCs/>
              </w:rPr>
            </w:pPr>
            <w:r w:rsidRPr="0086023F">
              <w:rPr>
                <w:rFonts w:ascii="Calibri" w:eastAsia="Book Antiqua" w:hAnsi="Calibri" w:cs="Calibri"/>
                <w:b/>
                <w:bCs/>
              </w:rPr>
              <w:t>Supplementing ITB clause 9.1 (b) (vii) with the following:</w:t>
            </w:r>
          </w:p>
          <w:p w:rsidR="00333A2F" w:rsidRPr="0086023F" w:rsidRDefault="006031C3" w:rsidP="00333A2F">
            <w:pPr>
              <w:widowControl w:val="0"/>
              <w:autoSpaceDE w:val="0"/>
              <w:autoSpaceDN w:val="0"/>
              <w:jc w:val="both"/>
              <w:rPr>
                <w:rFonts w:ascii="Calibri" w:eastAsia="Book Antiqua" w:hAnsi="Calibri" w:cs="Calibri"/>
              </w:rPr>
            </w:pPr>
            <w:r w:rsidRPr="006C7B13">
              <w:rPr>
                <w:rFonts w:ascii="Calibri" w:eastAsia="Book Antiqua" w:hAnsi="Calibri" w:cs="Calibri"/>
                <w:b/>
                <w:bCs/>
              </w:rPr>
              <w:t>a)</w:t>
            </w:r>
            <w:r w:rsidRPr="0086023F">
              <w:rPr>
                <w:rFonts w:ascii="Calibri" w:eastAsia="Book Antiqua" w:hAnsi="Calibri" w:cs="Calibri"/>
              </w:rPr>
              <w:t xml:space="preserve"> Bidders shall also submit Joint Deed of Undertaking by the Collaborator/ Parent/Principal Company of Subsidiary Company/ JV Company/ Group Company along with the Bidder/ Manufacturer, duly signed and stamped on each page in original, if applicable as per </w:t>
            </w:r>
            <w:r w:rsidRPr="00E66631">
              <w:rPr>
                <w:rFonts w:ascii="Calibri" w:eastAsia="Book Antiqua" w:hAnsi="Calibri" w:cs="Calibri"/>
                <w:b/>
                <w:bCs/>
              </w:rPr>
              <w:t>Annexure-A (BDS),</w:t>
            </w:r>
            <w:r w:rsidRPr="0086023F">
              <w:rPr>
                <w:rFonts w:ascii="Calibri" w:eastAsia="Book Antiqua" w:hAnsi="Calibri" w:cs="Calibri"/>
              </w:rPr>
              <w:t xml:space="preserve"> in the Format given </w:t>
            </w:r>
            <w:r w:rsidR="005E27C1">
              <w:rPr>
                <w:rFonts w:ascii="Calibri" w:eastAsia="Book Antiqua" w:hAnsi="Calibri" w:cs="Calibri"/>
              </w:rPr>
              <w:t xml:space="preserve">in </w:t>
            </w:r>
            <w:r w:rsidRPr="004C55C4">
              <w:rPr>
                <w:rFonts w:ascii="Calibri" w:eastAsia="Book Antiqua" w:hAnsi="Calibri" w:cs="Calibri"/>
                <w:b/>
                <w:bCs/>
              </w:rPr>
              <w:t>Section – VI</w:t>
            </w:r>
            <w:r w:rsidRPr="0086023F">
              <w:rPr>
                <w:rFonts w:ascii="Calibri" w:eastAsia="Book Antiqua" w:hAnsi="Calibri" w:cs="Calibri"/>
              </w:rPr>
              <w:t>: Sample Forms and Procedures.</w:t>
            </w:r>
          </w:p>
          <w:p w:rsidR="00333A2F" w:rsidRPr="0086023F" w:rsidRDefault="00333A2F" w:rsidP="00333A2F">
            <w:pPr>
              <w:widowControl w:val="0"/>
              <w:autoSpaceDE w:val="0"/>
              <w:autoSpaceDN w:val="0"/>
              <w:jc w:val="both"/>
              <w:rPr>
                <w:rFonts w:ascii="Calibri" w:eastAsia="Book Antiqua" w:hAnsi="Calibri" w:cs="Calibri"/>
              </w:rPr>
            </w:pPr>
          </w:p>
          <w:p w:rsidR="00333A2F" w:rsidRPr="0086023F" w:rsidRDefault="006031C3" w:rsidP="00333A2F">
            <w:pPr>
              <w:widowControl w:val="0"/>
              <w:autoSpaceDE w:val="0"/>
              <w:autoSpaceDN w:val="0"/>
              <w:jc w:val="both"/>
              <w:rPr>
                <w:rFonts w:ascii="Calibri" w:eastAsia="Book Antiqua" w:hAnsi="Calibri" w:cs="Calibri"/>
              </w:rPr>
            </w:pPr>
            <w:r w:rsidRPr="006C7B13">
              <w:rPr>
                <w:rFonts w:ascii="Calibri" w:eastAsia="Book Antiqua" w:hAnsi="Calibri" w:cs="Calibri"/>
                <w:b/>
                <w:bCs/>
              </w:rPr>
              <w:t>b)</w:t>
            </w:r>
            <w:r w:rsidRPr="0086023F">
              <w:rPr>
                <w:rFonts w:ascii="Calibri" w:eastAsia="Book Antiqua" w:hAnsi="Calibri" w:cs="Calibri"/>
              </w:rPr>
              <w:t xml:space="preserve"> Bidders shall also submit Joint Deed of </w:t>
            </w:r>
            <w:r w:rsidRPr="004C55C4">
              <w:rPr>
                <w:rFonts w:ascii="Calibri" w:eastAsia="Book Antiqua" w:hAnsi="Calibri" w:cs="Calibri"/>
              </w:rPr>
              <w:t xml:space="preserve">Undertaking by the </w:t>
            </w:r>
            <w:r w:rsidR="003A533E">
              <w:rPr>
                <w:rFonts w:ascii="Calibri" w:eastAsia="Book Antiqua" w:hAnsi="Calibri" w:cs="Calibri"/>
              </w:rPr>
              <w:t xml:space="preserve">Indian </w:t>
            </w:r>
            <w:r w:rsidRPr="004C55C4">
              <w:rPr>
                <w:rFonts w:ascii="Calibri" w:eastAsia="Book Antiqua" w:hAnsi="Calibri" w:cs="Calibri"/>
              </w:rPr>
              <w:t>GIS Manufacturer along with the Bidder/ Contractor, duly signed and stamped on each page in original, if applicable as per Annexure</w:t>
            </w:r>
            <w:r w:rsidRPr="0086023F">
              <w:rPr>
                <w:rFonts w:ascii="Calibri" w:eastAsia="Book Antiqua" w:hAnsi="Calibri" w:cs="Calibri"/>
              </w:rPr>
              <w:t xml:space="preserve">-A (BDS), in the Format given </w:t>
            </w:r>
            <w:r w:rsidR="005E27C1">
              <w:rPr>
                <w:rFonts w:ascii="Calibri" w:eastAsia="Book Antiqua" w:hAnsi="Calibri" w:cs="Calibri"/>
              </w:rPr>
              <w:t xml:space="preserve">in </w:t>
            </w:r>
            <w:r w:rsidRPr="00E66631">
              <w:rPr>
                <w:rFonts w:ascii="Calibri" w:eastAsia="Book Antiqua" w:hAnsi="Calibri" w:cs="Calibri"/>
                <w:b/>
                <w:bCs/>
              </w:rPr>
              <w:t>Section – VI</w:t>
            </w:r>
            <w:r w:rsidRPr="0086023F">
              <w:rPr>
                <w:rFonts w:ascii="Calibri" w:eastAsia="Book Antiqua" w:hAnsi="Calibri" w:cs="Calibri"/>
              </w:rPr>
              <w:t>: Sample Forms and Procedures.</w:t>
            </w:r>
          </w:p>
        </w:tc>
      </w:tr>
      <w:tr w:rsidR="0021041B" w:rsidTr="004C55C4">
        <w:tc>
          <w:tcPr>
            <w:tcW w:w="821" w:type="dxa"/>
          </w:tcPr>
          <w:p w:rsidR="005A097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12</w:t>
            </w:r>
          </w:p>
        </w:tc>
        <w:tc>
          <w:tcPr>
            <w:tcW w:w="2551" w:type="dxa"/>
          </w:tcPr>
          <w:p w:rsidR="005A097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9.3</w:t>
            </w:r>
          </w:p>
        </w:tc>
        <w:tc>
          <w:tcPr>
            <w:tcW w:w="6709" w:type="dxa"/>
          </w:tcPr>
          <w:p w:rsidR="00333A2F" w:rsidRPr="0086023F" w:rsidRDefault="006031C3" w:rsidP="00333A2F">
            <w:pPr>
              <w:widowControl w:val="0"/>
              <w:autoSpaceDE w:val="0"/>
              <w:autoSpaceDN w:val="0"/>
              <w:rPr>
                <w:rFonts w:ascii="Calibri" w:eastAsia="Book Antiqua" w:hAnsi="Calibri" w:cs="Calibri"/>
                <w:b/>
                <w:bCs/>
              </w:rPr>
            </w:pPr>
            <w:r w:rsidRPr="0086023F">
              <w:rPr>
                <w:rFonts w:ascii="Calibri" w:eastAsia="Book Antiqua" w:hAnsi="Calibri" w:cs="Calibri"/>
                <w:b/>
                <w:bCs/>
              </w:rPr>
              <w:t>Supplementing ITB clause 9.3 with the following:</w:t>
            </w:r>
          </w:p>
          <w:p w:rsidR="00333A2F" w:rsidRPr="0086023F" w:rsidRDefault="006031C3" w:rsidP="00F6051F">
            <w:pPr>
              <w:widowControl w:val="0"/>
              <w:autoSpaceDE w:val="0"/>
              <w:autoSpaceDN w:val="0"/>
              <w:jc w:val="both"/>
              <w:rPr>
                <w:rFonts w:ascii="Calibri" w:eastAsia="Book Antiqua" w:hAnsi="Calibri" w:cs="Calibri"/>
              </w:rPr>
            </w:pPr>
            <w:r w:rsidRPr="0086023F">
              <w:rPr>
                <w:rFonts w:ascii="Calibri" w:eastAsia="Book Antiqua" w:hAnsi="Calibri" w:cs="Calibri"/>
              </w:rPr>
              <w:t xml:space="preserve">Bidder is required to provide complete and precise information in the bid along with supporting documentary evidences, as applicable. The bidder should attach separate </w:t>
            </w:r>
            <w:r w:rsidRPr="005A2FAF">
              <w:rPr>
                <w:rFonts w:ascii="Calibri" w:eastAsia="Book Antiqua" w:hAnsi="Calibri" w:cs="Calibri"/>
              </w:rPr>
              <w:t>sheet(s) in case space provided is not sufficient</w:t>
            </w:r>
            <w:r w:rsidRPr="0086023F">
              <w:rPr>
                <w:rFonts w:ascii="Calibri" w:eastAsia="Book Antiqua" w:hAnsi="Calibri" w:cs="Calibri"/>
              </w:rPr>
              <w:t>.</w:t>
            </w:r>
          </w:p>
          <w:p w:rsidR="00333A2F" w:rsidRPr="0086023F" w:rsidRDefault="00333A2F" w:rsidP="00333A2F">
            <w:pPr>
              <w:widowControl w:val="0"/>
              <w:autoSpaceDE w:val="0"/>
              <w:autoSpaceDN w:val="0"/>
              <w:rPr>
                <w:rFonts w:ascii="Calibri" w:eastAsia="Book Antiqua" w:hAnsi="Calibri" w:cs="Calibri"/>
              </w:rPr>
            </w:pPr>
          </w:p>
          <w:p w:rsidR="00333A2F" w:rsidRPr="0086023F" w:rsidRDefault="006031C3" w:rsidP="00F6051F">
            <w:pPr>
              <w:widowControl w:val="0"/>
              <w:autoSpaceDE w:val="0"/>
              <w:autoSpaceDN w:val="0"/>
              <w:jc w:val="both"/>
              <w:rPr>
                <w:rFonts w:ascii="Calibri" w:eastAsia="Book Antiqua" w:hAnsi="Calibri" w:cs="Calibri"/>
              </w:rPr>
            </w:pPr>
            <w:r w:rsidRPr="005A2FAF">
              <w:rPr>
                <w:rFonts w:ascii="Calibri" w:eastAsia="Book Antiqua" w:hAnsi="Calibri" w:cs="Calibri"/>
              </w:rPr>
              <w:t>Incomplete, partially complete, not clearly filled bid giving incorrect information is liable to be rejected.</w:t>
            </w:r>
          </w:p>
          <w:p w:rsidR="00333A2F" w:rsidRPr="0086023F" w:rsidRDefault="00333A2F" w:rsidP="00333A2F">
            <w:pPr>
              <w:widowControl w:val="0"/>
              <w:autoSpaceDE w:val="0"/>
              <w:autoSpaceDN w:val="0"/>
              <w:rPr>
                <w:rFonts w:ascii="Calibri" w:eastAsia="Book Antiqua" w:hAnsi="Calibri" w:cs="Calibri"/>
              </w:rPr>
            </w:pPr>
          </w:p>
          <w:p w:rsidR="005A097F" w:rsidRPr="0086023F" w:rsidRDefault="006031C3" w:rsidP="00F6051F">
            <w:pPr>
              <w:widowControl w:val="0"/>
              <w:autoSpaceDE w:val="0"/>
              <w:autoSpaceDN w:val="0"/>
              <w:jc w:val="both"/>
              <w:rPr>
                <w:rFonts w:ascii="Calibri" w:eastAsia="Book Antiqua" w:hAnsi="Calibri" w:cs="Calibri"/>
              </w:rPr>
            </w:pPr>
            <w:r w:rsidRPr="0086023F">
              <w:rPr>
                <w:rFonts w:ascii="Calibri" w:eastAsia="Book Antiqua" w:hAnsi="Calibri" w:cs="Calibri"/>
              </w:rPr>
              <w:t>Where the answer is a statement of fact it must be accurate and</w:t>
            </w:r>
            <w:r w:rsidR="00F6051F" w:rsidRPr="0086023F">
              <w:rPr>
                <w:rFonts w:ascii="Calibri" w:eastAsia="Book Antiqua" w:hAnsi="Calibri" w:cs="Calibri"/>
              </w:rPr>
              <w:t xml:space="preserve"> supported by documentary evidence wherever required. It is the bidder’s responsibility to respond with such clarity that will ensure </w:t>
            </w:r>
            <w:r w:rsidR="00F6051F" w:rsidRPr="004C33D8">
              <w:rPr>
                <w:rFonts w:ascii="Calibri" w:eastAsia="Book Antiqua" w:hAnsi="Calibri" w:cs="Calibri"/>
                <w:b/>
                <w:bCs/>
              </w:rPr>
              <w:t>OPTCL</w:t>
            </w:r>
            <w:r w:rsidR="00F6051F" w:rsidRPr="0086023F">
              <w:rPr>
                <w:rFonts w:ascii="Calibri" w:eastAsia="Book Antiqua" w:hAnsi="Calibri" w:cs="Calibri"/>
              </w:rPr>
              <w:t xml:space="preserve"> not to misinterpret the bid.</w:t>
            </w:r>
          </w:p>
        </w:tc>
      </w:tr>
      <w:tr w:rsidR="0021041B" w:rsidTr="004C55C4">
        <w:tc>
          <w:tcPr>
            <w:tcW w:w="82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13</w:t>
            </w:r>
          </w:p>
        </w:tc>
        <w:tc>
          <w:tcPr>
            <w:tcW w:w="255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9.3 (c)</w:t>
            </w:r>
          </w:p>
        </w:tc>
        <w:tc>
          <w:tcPr>
            <w:tcW w:w="6709" w:type="dxa"/>
          </w:tcPr>
          <w:p w:rsidR="00F6051F" w:rsidRPr="0086023F" w:rsidRDefault="006031C3" w:rsidP="00F6051F">
            <w:pPr>
              <w:widowControl w:val="0"/>
              <w:autoSpaceDE w:val="0"/>
              <w:autoSpaceDN w:val="0"/>
              <w:rPr>
                <w:rFonts w:ascii="Calibri" w:eastAsia="Book Antiqua" w:hAnsi="Calibri" w:cs="Calibri"/>
                <w:b/>
                <w:bCs/>
              </w:rPr>
            </w:pPr>
            <w:r w:rsidRPr="004C55C4">
              <w:rPr>
                <w:rFonts w:ascii="Calibri" w:eastAsia="Book Antiqua" w:hAnsi="Calibri" w:cs="Calibri"/>
                <w:b/>
                <w:bCs/>
              </w:rPr>
              <w:t>Supplement ITB clause 9.3 (c) with the following:</w:t>
            </w:r>
          </w:p>
          <w:p w:rsidR="00F6051F" w:rsidRPr="00496810" w:rsidRDefault="006031C3" w:rsidP="00F6051F">
            <w:pPr>
              <w:widowControl w:val="0"/>
              <w:autoSpaceDE w:val="0"/>
              <w:autoSpaceDN w:val="0"/>
              <w:jc w:val="both"/>
              <w:rPr>
                <w:rFonts w:ascii="Calibri" w:eastAsia="Book Antiqua" w:hAnsi="Calibri" w:cs="Calibri"/>
                <w:b/>
                <w:bCs/>
                <w:iCs/>
              </w:rPr>
            </w:pPr>
            <w:r w:rsidRPr="00496810">
              <w:rPr>
                <w:rFonts w:ascii="Calibri" w:eastAsia="Book Antiqua" w:hAnsi="Calibri" w:cs="Kalinga"/>
                <w:iCs/>
              </w:rPr>
              <w:t>In case of Joint Venture bid, submission of Hard Copy in</w:t>
            </w:r>
            <w:r w:rsidRPr="00496810">
              <w:rPr>
                <w:rFonts w:ascii="Calibri" w:eastAsia="Book Antiqua" w:hAnsi="Calibri" w:cs="Kalinga"/>
                <w:iCs/>
                <w:spacing w:val="-57"/>
              </w:rPr>
              <w:t xml:space="preserve"> </w:t>
            </w:r>
            <w:r w:rsidRPr="00496810">
              <w:rPr>
                <w:rFonts w:ascii="Calibri" w:eastAsia="Book Antiqua" w:hAnsi="Calibri" w:cs="Kalinga"/>
                <w:iCs/>
              </w:rPr>
              <w:t>‘Original’ of the</w:t>
            </w:r>
            <w:r w:rsidRPr="00496810">
              <w:rPr>
                <w:rFonts w:ascii="Calibri" w:eastAsia="Book Antiqua" w:hAnsi="Calibri" w:cs="Kalinga"/>
                <w:iCs/>
                <w:spacing w:val="1"/>
              </w:rPr>
              <w:t xml:space="preserve"> </w:t>
            </w:r>
            <w:r w:rsidRPr="00496810">
              <w:rPr>
                <w:rFonts w:ascii="Calibri" w:eastAsia="Book Antiqua" w:hAnsi="Calibri" w:cs="Kalinga"/>
                <w:iCs/>
              </w:rPr>
              <w:t>JV Agreement</w:t>
            </w:r>
            <w:r w:rsidRPr="00496810">
              <w:rPr>
                <w:rFonts w:ascii="Calibri" w:eastAsia="Book Antiqua" w:hAnsi="Calibri" w:cs="Kalinga"/>
                <w:iCs/>
                <w:spacing w:val="1"/>
              </w:rPr>
              <w:t xml:space="preserve"> </w:t>
            </w:r>
            <w:r w:rsidRPr="00496810">
              <w:rPr>
                <w:rFonts w:ascii="Calibri" w:eastAsia="Book Antiqua" w:hAnsi="Calibri" w:cs="Kalinga"/>
                <w:iCs/>
              </w:rPr>
              <w:t>and POA</w:t>
            </w:r>
            <w:r w:rsidRPr="00496810">
              <w:rPr>
                <w:rFonts w:ascii="Calibri" w:eastAsia="Book Antiqua" w:hAnsi="Calibri" w:cs="Kalinga"/>
                <w:iCs/>
                <w:spacing w:val="1"/>
              </w:rPr>
              <w:t xml:space="preserve"> </w:t>
            </w:r>
            <w:r w:rsidRPr="00496810">
              <w:rPr>
                <w:rFonts w:ascii="Calibri" w:eastAsia="Book Antiqua" w:hAnsi="Calibri" w:cs="Kalinga"/>
                <w:iCs/>
              </w:rPr>
              <w:t>for</w:t>
            </w:r>
            <w:r w:rsidRPr="00496810">
              <w:rPr>
                <w:rFonts w:ascii="Calibri" w:eastAsia="Book Antiqua" w:hAnsi="Calibri" w:cs="Kalinga"/>
                <w:iCs/>
                <w:spacing w:val="-1"/>
              </w:rPr>
              <w:t xml:space="preserve"> </w:t>
            </w:r>
            <w:r w:rsidRPr="00496810">
              <w:rPr>
                <w:rFonts w:ascii="Calibri" w:eastAsia="Book Antiqua" w:hAnsi="Calibri" w:cs="Kalinga"/>
                <w:iCs/>
              </w:rPr>
              <w:t>JV.</w:t>
            </w:r>
          </w:p>
        </w:tc>
      </w:tr>
      <w:tr w:rsidR="0021041B" w:rsidTr="004C55C4">
        <w:tc>
          <w:tcPr>
            <w:tcW w:w="82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14</w:t>
            </w:r>
          </w:p>
          <w:p w:rsidR="00F6051F" w:rsidRPr="0086023F" w:rsidRDefault="00F6051F" w:rsidP="000F1A90">
            <w:pPr>
              <w:widowControl w:val="0"/>
              <w:autoSpaceDE w:val="0"/>
              <w:autoSpaceDN w:val="0"/>
              <w:rPr>
                <w:rFonts w:ascii="Calibri" w:eastAsia="Book Antiqua" w:hAnsi="Calibri" w:cs="Calibri"/>
              </w:rPr>
            </w:pPr>
          </w:p>
        </w:tc>
        <w:tc>
          <w:tcPr>
            <w:tcW w:w="255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9.3 (</w:t>
            </w:r>
            <w:r w:rsidR="00496810">
              <w:rPr>
                <w:rFonts w:ascii="Calibri" w:eastAsia="Book Antiqua" w:hAnsi="Calibri" w:cs="Calibri"/>
              </w:rPr>
              <w:t>m</w:t>
            </w:r>
            <w:r w:rsidRPr="0086023F">
              <w:rPr>
                <w:rFonts w:ascii="Calibri" w:eastAsia="Book Antiqua" w:hAnsi="Calibri" w:cs="Calibri"/>
              </w:rPr>
              <w:t>)</w:t>
            </w:r>
          </w:p>
        </w:tc>
        <w:tc>
          <w:tcPr>
            <w:tcW w:w="6709" w:type="dxa"/>
          </w:tcPr>
          <w:p w:rsidR="00F6051F" w:rsidRPr="00575A32" w:rsidRDefault="006031C3" w:rsidP="00F6051F">
            <w:pPr>
              <w:widowControl w:val="0"/>
              <w:autoSpaceDE w:val="0"/>
              <w:autoSpaceDN w:val="0"/>
              <w:rPr>
                <w:rFonts w:ascii="Calibri" w:eastAsia="Book Antiqua" w:hAnsi="Calibri" w:cs="Calibri"/>
                <w:b/>
                <w:bCs/>
              </w:rPr>
            </w:pPr>
            <w:r w:rsidRPr="00575A32">
              <w:rPr>
                <w:rFonts w:ascii="Calibri" w:eastAsia="Book Antiqua" w:hAnsi="Calibri" w:cs="Calibri"/>
                <w:b/>
                <w:bCs/>
              </w:rPr>
              <w:t>Supplementing ITB clause 9.3(</w:t>
            </w:r>
            <w:r w:rsidR="00496810" w:rsidRPr="00575A32">
              <w:rPr>
                <w:rFonts w:ascii="Calibri" w:eastAsia="Book Antiqua" w:hAnsi="Calibri" w:cs="Calibri"/>
                <w:b/>
                <w:bCs/>
              </w:rPr>
              <w:t>m</w:t>
            </w:r>
            <w:r w:rsidRPr="00575A32">
              <w:rPr>
                <w:rFonts w:ascii="Calibri" w:eastAsia="Book Antiqua" w:hAnsi="Calibri" w:cs="Calibri"/>
                <w:b/>
                <w:bCs/>
              </w:rPr>
              <w:t>) with the following:</w:t>
            </w:r>
          </w:p>
          <w:p w:rsidR="00F6051F" w:rsidRPr="00575A32" w:rsidRDefault="006031C3" w:rsidP="00446D2F">
            <w:pPr>
              <w:widowControl w:val="0"/>
              <w:autoSpaceDE w:val="0"/>
              <w:autoSpaceDN w:val="0"/>
              <w:jc w:val="both"/>
              <w:rPr>
                <w:rFonts w:ascii="Calibri" w:eastAsia="Book Antiqua" w:hAnsi="Calibri" w:cs="Calibri"/>
                <w:b/>
                <w:bCs/>
              </w:rPr>
            </w:pPr>
            <w:r w:rsidRPr="00575A32">
              <w:rPr>
                <w:rFonts w:ascii="Calibri" w:eastAsia="Book Antiqua" w:hAnsi="Calibri" w:cs="Calibri"/>
              </w:rPr>
              <w:t xml:space="preserve">Integrity Pact must be submitted in physical form at the address given at </w:t>
            </w:r>
            <w:r w:rsidRPr="00575A32">
              <w:rPr>
                <w:rFonts w:ascii="Calibri" w:eastAsia="Book Antiqua" w:hAnsi="Calibri" w:cs="Calibri"/>
                <w:b/>
                <w:bCs/>
              </w:rPr>
              <w:t>ITB 16.2</w:t>
            </w:r>
            <w:r w:rsidR="004F1B7E" w:rsidRPr="00575A32">
              <w:rPr>
                <w:rFonts w:ascii="Calibri" w:eastAsia="Book Antiqua" w:hAnsi="Calibri" w:cs="Calibri"/>
                <w:b/>
                <w:bCs/>
              </w:rPr>
              <w:t xml:space="preserve"> (</w:t>
            </w:r>
            <w:r w:rsidRPr="00575A32">
              <w:rPr>
                <w:rFonts w:ascii="Calibri" w:eastAsia="Book Antiqua" w:hAnsi="Calibri" w:cs="Calibri"/>
              </w:rPr>
              <w:t xml:space="preserve">a) </w:t>
            </w:r>
            <w:r w:rsidR="00446D2F" w:rsidRPr="00575A32">
              <w:rPr>
                <w:rFonts w:ascii="Calibri" w:eastAsia="Book Antiqua" w:hAnsi="Calibri" w:cs="Kalinga"/>
                <w:b/>
                <w:w w:val="105"/>
              </w:rPr>
              <w:t>at or before</w:t>
            </w:r>
            <w:r w:rsidR="00446D2F" w:rsidRPr="00575A32">
              <w:rPr>
                <w:rFonts w:ascii="Calibri" w:eastAsia="Book Antiqua" w:hAnsi="Calibri" w:cs="Kalinga"/>
                <w:w w:val="105"/>
              </w:rPr>
              <w:t xml:space="preserve"> </w:t>
            </w:r>
            <w:r w:rsidR="00446D2F" w:rsidRPr="00575A32">
              <w:rPr>
                <w:rFonts w:ascii="Calibri" w:eastAsia="Book Antiqua" w:hAnsi="Calibri" w:cs="Kalinga"/>
                <w:b/>
                <w:i/>
                <w:w w:val="105"/>
              </w:rPr>
              <w:t>opening of bid (Techno-commercial part</w:t>
            </w:r>
            <w:r w:rsidR="004C55C4" w:rsidRPr="00575A32">
              <w:rPr>
                <w:rFonts w:ascii="Calibri" w:eastAsia="Book Antiqua" w:hAnsi="Calibri" w:cs="Calibri"/>
              </w:rPr>
              <w:t>)</w:t>
            </w:r>
            <w:r w:rsidRPr="00575A32">
              <w:rPr>
                <w:rFonts w:ascii="Calibri" w:eastAsia="Book Antiqua" w:hAnsi="Calibri" w:cs="Calibri"/>
              </w:rPr>
              <w:t>.</w:t>
            </w:r>
          </w:p>
        </w:tc>
      </w:tr>
      <w:tr w:rsidR="0021041B" w:rsidTr="004C55C4">
        <w:tc>
          <w:tcPr>
            <w:tcW w:w="82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15</w:t>
            </w:r>
          </w:p>
        </w:tc>
        <w:tc>
          <w:tcPr>
            <w:tcW w:w="255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9.3(q)</w:t>
            </w:r>
          </w:p>
        </w:tc>
        <w:tc>
          <w:tcPr>
            <w:tcW w:w="6709" w:type="dxa"/>
          </w:tcPr>
          <w:p w:rsidR="00F6051F" w:rsidRPr="0086023F" w:rsidRDefault="006031C3" w:rsidP="00F6051F">
            <w:pPr>
              <w:widowControl w:val="0"/>
              <w:autoSpaceDE w:val="0"/>
              <w:autoSpaceDN w:val="0"/>
              <w:jc w:val="both"/>
              <w:rPr>
                <w:rFonts w:ascii="Calibri" w:eastAsia="Book Antiqua" w:hAnsi="Calibri" w:cs="Calibri"/>
                <w:b/>
                <w:bCs/>
              </w:rPr>
            </w:pPr>
            <w:r w:rsidRPr="0086023F">
              <w:rPr>
                <w:rFonts w:ascii="Calibri" w:eastAsia="Book Antiqua" w:hAnsi="Calibri" w:cs="Calibri"/>
                <w:b/>
                <w:bCs/>
              </w:rPr>
              <w:t>Replace ITB 9.3(q) with the following:</w:t>
            </w:r>
          </w:p>
          <w:p w:rsidR="00F6051F" w:rsidRPr="0086023F" w:rsidRDefault="00F6051F" w:rsidP="00F6051F">
            <w:pPr>
              <w:widowControl w:val="0"/>
              <w:autoSpaceDE w:val="0"/>
              <w:autoSpaceDN w:val="0"/>
              <w:jc w:val="both"/>
              <w:rPr>
                <w:rFonts w:ascii="Calibri" w:eastAsia="Book Antiqua" w:hAnsi="Calibri" w:cs="Calibri"/>
              </w:rPr>
            </w:pPr>
          </w:p>
          <w:p w:rsidR="00F6051F" w:rsidRPr="0086023F" w:rsidRDefault="006031C3" w:rsidP="00F6051F">
            <w:pPr>
              <w:widowControl w:val="0"/>
              <w:autoSpaceDE w:val="0"/>
              <w:autoSpaceDN w:val="0"/>
              <w:jc w:val="both"/>
              <w:rPr>
                <w:rFonts w:ascii="Calibri" w:eastAsia="Book Antiqua" w:hAnsi="Calibri" w:cs="Calibri"/>
              </w:rPr>
            </w:pPr>
            <w:r w:rsidRPr="00A61328">
              <w:rPr>
                <w:rFonts w:ascii="Calibri" w:eastAsia="Book Antiqua" w:hAnsi="Calibri" w:cs="Calibri"/>
                <w:b/>
                <w:bCs/>
              </w:rPr>
              <w:t>Attachment 16:</w:t>
            </w:r>
            <w:r w:rsidRPr="0086023F">
              <w:rPr>
                <w:rFonts w:ascii="Calibri" w:eastAsia="Book Antiqua" w:hAnsi="Calibri" w:cs="Calibri"/>
              </w:rPr>
              <w:t xml:space="preserve"> Additional Information (uploading of Scanned Copy, as applicable)</w:t>
            </w:r>
          </w:p>
          <w:p w:rsidR="00F6051F" w:rsidRPr="0086023F" w:rsidRDefault="00F6051F" w:rsidP="00F6051F">
            <w:pPr>
              <w:widowControl w:val="0"/>
              <w:autoSpaceDE w:val="0"/>
              <w:autoSpaceDN w:val="0"/>
              <w:jc w:val="both"/>
              <w:rPr>
                <w:rFonts w:ascii="Calibri" w:eastAsia="Book Antiqua" w:hAnsi="Calibri" w:cs="Calibri"/>
              </w:rPr>
            </w:pPr>
          </w:p>
          <w:p w:rsidR="00F6051F" w:rsidRPr="0086023F" w:rsidRDefault="006031C3" w:rsidP="00F6051F">
            <w:pPr>
              <w:widowControl w:val="0"/>
              <w:autoSpaceDE w:val="0"/>
              <w:autoSpaceDN w:val="0"/>
              <w:jc w:val="both"/>
              <w:rPr>
                <w:rFonts w:ascii="Calibri" w:eastAsia="Book Antiqua" w:hAnsi="Calibri" w:cs="Calibri"/>
              </w:rPr>
            </w:pPr>
            <w:r w:rsidRPr="006C7B13">
              <w:rPr>
                <w:rFonts w:ascii="Calibri" w:eastAsia="Book Antiqua" w:hAnsi="Calibri" w:cs="Calibri"/>
                <w:b/>
                <w:bCs/>
              </w:rPr>
              <w:t>(i)</w:t>
            </w:r>
            <w:r w:rsidRPr="0086023F">
              <w:rPr>
                <w:rFonts w:ascii="Calibri" w:eastAsia="Book Antiqua" w:hAnsi="Calibri" w:cs="Calibri"/>
              </w:rPr>
              <w:t xml:space="preserve"> Certificate from their Banker(s) (as per prescribed formats in </w:t>
            </w:r>
            <w:r w:rsidRPr="00A61328">
              <w:rPr>
                <w:rFonts w:ascii="Calibri" w:eastAsia="Book Antiqua" w:hAnsi="Calibri" w:cs="Calibri"/>
                <w:b/>
                <w:bCs/>
              </w:rPr>
              <w:t>Form 16, Section-VI:</w:t>
            </w:r>
            <w:r w:rsidRPr="0086023F">
              <w:rPr>
                <w:rFonts w:ascii="Calibri" w:eastAsia="Book Antiqua" w:hAnsi="Calibri" w:cs="Calibri"/>
              </w:rPr>
              <w:t xml:space="preserve"> </w:t>
            </w:r>
            <w:r w:rsidRPr="00095B66">
              <w:rPr>
                <w:rFonts w:ascii="Calibri" w:eastAsia="Book Antiqua" w:hAnsi="Calibri" w:cs="Calibri"/>
                <w:b/>
                <w:bCs/>
              </w:rPr>
              <w:t>Sample Forms and Procedures</w:t>
            </w:r>
            <w:r w:rsidRPr="0086023F">
              <w:rPr>
                <w:rFonts w:ascii="Calibri" w:eastAsia="Book Antiqua" w:hAnsi="Calibri" w:cs="Calibri"/>
              </w:rPr>
              <w:t xml:space="preserve">) indicating various fund based/non-fund-based limits sanctioned to the Bidder and the extent of utilization as on date. Such certificate should have been issued not earlier than </w:t>
            </w:r>
            <w:r w:rsidR="003116C0" w:rsidRPr="003A533E">
              <w:rPr>
                <w:rFonts w:ascii="Calibri" w:eastAsia="Book Antiqua" w:hAnsi="Calibri" w:cs="Calibri"/>
              </w:rPr>
              <w:t>one</w:t>
            </w:r>
            <w:r w:rsidR="003116C0">
              <w:rPr>
                <w:rFonts w:ascii="Calibri" w:eastAsia="Book Antiqua" w:hAnsi="Calibri" w:cs="Calibri"/>
              </w:rPr>
              <w:t xml:space="preserve"> </w:t>
            </w:r>
            <w:r w:rsidRPr="0086023F">
              <w:rPr>
                <w:rFonts w:ascii="Calibri" w:eastAsia="Book Antiqua" w:hAnsi="Calibri" w:cs="Calibri"/>
              </w:rPr>
              <w:t>month prior to the date of bid opening. Wherever necessary the Employer may make queries with the Bidder’s Bankers.</w:t>
            </w:r>
          </w:p>
          <w:p w:rsidR="00F6051F" w:rsidRPr="0086023F" w:rsidRDefault="00F6051F" w:rsidP="00F6051F">
            <w:pPr>
              <w:widowControl w:val="0"/>
              <w:autoSpaceDE w:val="0"/>
              <w:autoSpaceDN w:val="0"/>
              <w:jc w:val="both"/>
              <w:rPr>
                <w:rFonts w:ascii="Calibri" w:eastAsia="Book Antiqua" w:hAnsi="Calibri" w:cs="Calibri"/>
              </w:rPr>
            </w:pPr>
          </w:p>
          <w:p w:rsidR="00F6051F" w:rsidRPr="0086023F" w:rsidRDefault="006031C3" w:rsidP="00F6051F">
            <w:pPr>
              <w:widowControl w:val="0"/>
              <w:autoSpaceDE w:val="0"/>
              <w:autoSpaceDN w:val="0"/>
              <w:jc w:val="both"/>
              <w:rPr>
                <w:rFonts w:ascii="Calibri" w:eastAsia="Book Antiqua" w:hAnsi="Calibri" w:cs="Calibri"/>
              </w:rPr>
            </w:pPr>
            <w:r w:rsidRPr="006C7B13">
              <w:rPr>
                <w:rFonts w:ascii="Calibri" w:eastAsia="Book Antiqua" w:hAnsi="Calibri" w:cs="Calibri"/>
                <w:b/>
                <w:bCs/>
              </w:rPr>
              <w:t>(ii)</w:t>
            </w:r>
            <w:r w:rsidRPr="0086023F">
              <w:rPr>
                <w:rFonts w:ascii="Calibri" w:eastAsia="Book Antiqua" w:hAnsi="Calibri" w:cs="Calibri"/>
              </w:rPr>
              <w:t xml:space="preserve"> </w:t>
            </w:r>
            <w:r w:rsidR="004C55C4" w:rsidRPr="0086023F">
              <w:rPr>
                <w:rFonts w:ascii="Calibri" w:eastAsia="Book Antiqua" w:hAnsi="Calibri" w:cs="Calibri"/>
              </w:rPr>
              <w:t xml:space="preserve">Detailed information regarding previous transgressions of Integrity Pact that occurred in the </w:t>
            </w:r>
            <w:r w:rsidR="004C55C4" w:rsidRPr="00B0765B">
              <w:rPr>
                <w:rFonts w:ascii="Calibri" w:eastAsia="Book Antiqua" w:hAnsi="Calibri" w:cs="Calibri"/>
              </w:rPr>
              <w:t>last 10 years</w:t>
            </w:r>
            <w:r w:rsidR="004C55C4" w:rsidRPr="0086023F">
              <w:rPr>
                <w:rFonts w:ascii="Calibri" w:eastAsia="Book Antiqua" w:hAnsi="Calibri" w:cs="Calibri"/>
              </w:rPr>
              <w:t xml:space="preserve"> with any other Public Sector Undertaking or Government Department or any other Company, in any </w:t>
            </w:r>
            <w:r w:rsidR="004C55C4" w:rsidRPr="003A533E">
              <w:rPr>
                <w:rFonts w:ascii="Calibri" w:eastAsia="Book Antiqua" w:hAnsi="Calibri" w:cs="Calibri"/>
              </w:rPr>
              <w:t xml:space="preserve">State/ other </w:t>
            </w:r>
            <w:r w:rsidR="004C55C4" w:rsidRPr="007933D4">
              <w:rPr>
                <w:rFonts w:ascii="Calibri" w:eastAsia="Book Antiqua" w:hAnsi="Calibri" w:cs="Calibri"/>
              </w:rPr>
              <w:t>country.</w:t>
            </w:r>
          </w:p>
          <w:p w:rsidR="00F6051F" w:rsidRPr="0086023F" w:rsidRDefault="00F6051F" w:rsidP="00F6051F">
            <w:pPr>
              <w:widowControl w:val="0"/>
              <w:autoSpaceDE w:val="0"/>
              <w:autoSpaceDN w:val="0"/>
              <w:jc w:val="both"/>
              <w:rPr>
                <w:rFonts w:ascii="Calibri" w:eastAsia="Book Antiqua" w:hAnsi="Calibri" w:cs="Calibri"/>
              </w:rPr>
            </w:pPr>
          </w:p>
          <w:p w:rsidR="00F6051F" w:rsidRPr="0086023F" w:rsidRDefault="006031C3" w:rsidP="00F6051F">
            <w:pPr>
              <w:widowControl w:val="0"/>
              <w:autoSpaceDE w:val="0"/>
              <w:autoSpaceDN w:val="0"/>
              <w:jc w:val="both"/>
              <w:rPr>
                <w:rFonts w:ascii="Calibri" w:eastAsia="Book Antiqua" w:hAnsi="Calibri" w:cs="Calibri"/>
              </w:rPr>
            </w:pPr>
            <w:r w:rsidRPr="006C7B13">
              <w:rPr>
                <w:rFonts w:ascii="Calibri" w:eastAsia="Book Antiqua" w:hAnsi="Calibri" w:cs="Calibri"/>
                <w:b/>
                <w:bCs/>
              </w:rPr>
              <w:t>(i</w:t>
            </w:r>
            <w:r w:rsidR="00CC706F">
              <w:rPr>
                <w:rFonts w:ascii="Calibri" w:eastAsia="Book Antiqua" w:hAnsi="Calibri" w:cs="Calibri"/>
                <w:b/>
                <w:bCs/>
              </w:rPr>
              <w:t>ii</w:t>
            </w:r>
            <w:r w:rsidRPr="006C7B13">
              <w:rPr>
                <w:rFonts w:ascii="Calibri" w:eastAsia="Book Antiqua" w:hAnsi="Calibri" w:cs="Calibri"/>
                <w:b/>
                <w:bCs/>
              </w:rPr>
              <w:t>)</w:t>
            </w:r>
            <w:r w:rsidRPr="0086023F">
              <w:rPr>
                <w:rFonts w:ascii="Calibri" w:eastAsia="Book Antiqua" w:hAnsi="Calibri" w:cs="Calibri"/>
              </w:rPr>
              <w:t xml:space="preserve"> </w:t>
            </w:r>
            <w:r w:rsidR="004C55C4" w:rsidRPr="0086023F">
              <w:rPr>
                <w:rFonts w:ascii="Calibri" w:eastAsia="Book Antiqua" w:hAnsi="Calibri" w:cs="Calibri"/>
              </w:rPr>
              <w:t>Any other information which the Bidder intends to furnish.</w:t>
            </w:r>
          </w:p>
          <w:p w:rsidR="00F6051F" w:rsidRPr="0086023F" w:rsidRDefault="00F6051F" w:rsidP="00F6051F">
            <w:pPr>
              <w:widowControl w:val="0"/>
              <w:autoSpaceDE w:val="0"/>
              <w:autoSpaceDN w:val="0"/>
              <w:jc w:val="both"/>
              <w:rPr>
                <w:rFonts w:ascii="Calibri" w:eastAsia="Book Antiqua" w:hAnsi="Calibri" w:cs="Calibri"/>
              </w:rPr>
            </w:pPr>
          </w:p>
          <w:p w:rsidR="00F6051F" w:rsidRPr="0086023F" w:rsidRDefault="006031C3" w:rsidP="00F6051F">
            <w:pPr>
              <w:widowControl w:val="0"/>
              <w:autoSpaceDE w:val="0"/>
              <w:autoSpaceDN w:val="0"/>
              <w:jc w:val="both"/>
              <w:rPr>
                <w:rFonts w:ascii="Calibri" w:eastAsia="Book Antiqua" w:hAnsi="Calibri" w:cs="Calibri"/>
              </w:rPr>
            </w:pPr>
            <w:r w:rsidRPr="006C7B13">
              <w:rPr>
                <w:rFonts w:ascii="Calibri" w:eastAsia="Book Antiqua" w:hAnsi="Calibri" w:cs="Calibri"/>
                <w:b/>
                <w:bCs/>
              </w:rPr>
              <w:t>(</w:t>
            </w:r>
            <w:r w:rsidR="00CC706F">
              <w:rPr>
                <w:rFonts w:ascii="Calibri" w:eastAsia="Book Antiqua" w:hAnsi="Calibri" w:cs="Calibri"/>
                <w:b/>
                <w:bCs/>
              </w:rPr>
              <w:t>i</w:t>
            </w:r>
            <w:r w:rsidRPr="006C7B13">
              <w:rPr>
                <w:rFonts w:ascii="Calibri" w:eastAsia="Book Antiqua" w:hAnsi="Calibri" w:cs="Calibri"/>
                <w:b/>
                <w:bCs/>
              </w:rPr>
              <w:t>v)</w:t>
            </w:r>
            <w:r w:rsidRPr="0086023F">
              <w:rPr>
                <w:rFonts w:ascii="Calibri" w:eastAsia="Book Antiqua" w:hAnsi="Calibri" w:cs="Calibri"/>
              </w:rPr>
              <w:t xml:space="preserve"> </w:t>
            </w:r>
            <w:r w:rsidR="004C55C4" w:rsidRPr="0086023F">
              <w:rPr>
                <w:rFonts w:ascii="Calibri" w:eastAsia="Book Antiqua" w:hAnsi="Calibri" w:cs="Calibri"/>
              </w:rPr>
              <w:t xml:space="preserve">Bidder shall submit a monthly cash flow projection for execution of the contract having regard to implementation schedule. Bidder should </w:t>
            </w:r>
            <w:r w:rsidR="004C55C4" w:rsidRPr="0086023F">
              <w:rPr>
                <w:rFonts w:ascii="Calibri" w:eastAsia="Book Antiqua" w:hAnsi="Calibri" w:cs="Calibri"/>
              </w:rPr>
              <w:lastRenderedPageBreak/>
              <w:t>indicate how funding gap in each month is proposed to be met.</w:t>
            </w:r>
          </w:p>
          <w:p w:rsidR="00F6051F" w:rsidRPr="0086023F" w:rsidRDefault="00F6051F" w:rsidP="00F6051F">
            <w:pPr>
              <w:widowControl w:val="0"/>
              <w:autoSpaceDE w:val="0"/>
              <w:autoSpaceDN w:val="0"/>
              <w:jc w:val="both"/>
              <w:rPr>
                <w:rFonts w:ascii="Calibri" w:eastAsia="Book Antiqua" w:hAnsi="Calibri" w:cs="Calibri"/>
              </w:rPr>
            </w:pPr>
          </w:p>
          <w:p w:rsidR="00F6051F" w:rsidRPr="0086023F" w:rsidRDefault="006031C3" w:rsidP="00F6051F">
            <w:pPr>
              <w:widowControl w:val="0"/>
              <w:autoSpaceDE w:val="0"/>
              <w:autoSpaceDN w:val="0"/>
              <w:jc w:val="both"/>
              <w:rPr>
                <w:rFonts w:ascii="Calibri" w:eastAsia="Book Antiqua" w:hAnsi="Calibri" w:cs="Calibri"/>
              </w:rPr>
            </w:pPr>
            <w:r w:rsidRPr="006C7B13">
              <w:rPr>
                <w:rFonts w:ascii="Calibri" w:eastAsia="Book Antiqua" w:hAnsi="Calibri" w:cs="Calibri"/>
                <w:b/>
                <w:bCs/>
              </w:rPr>
              <w:t>(v)</w:t>
            </w:r>
            <w:r w:rsidRPr="0086023F">
              <w:rPr>
                <w:rFonts w:ascii="Calibri" w:eastAsia="Book Antiqua" w:hAnsi="Calibri" w:cs="Calibri"/>
              </w:rPr>
              <w:t xml:space="preserve"> </w:t>
            </w:r>
            <w:r w:rsidR="004C55C4" w:rsidRPr="0086023F">
              <w:rPr>
                <w:rFonts w:ascii="Calibri" w:eastAsia="Book Antiqua" w:hAnsi="Calibri" w:cs="Calibri"/>
              </w:rPr>
              <w:t>To be qualified for award, bidders shall provide evidence satisfactory to the employer of their capability and adequacy of resources to carry out the contract effectively. Bids shall include the following information</w:t>
            </w:r>
          </w:p>
          <w:p w:rsidR="00F6051F" w:rsidRPr="0086023F" w:rsidRDefault="00F6051F" w:rsidP="00F6051F">
            <w:pPr>
              <w:widowControl w:val="0"/>
              <w:autoSpaceDE w:val="0"/>
              <w:autoSpaceDN w:val="0"/>
              <w:jc w:val="both"/>
              <w:rPr>
                <w:rFonts w:ascii="Calibri" w:eastAsia="Book Antiqua" w:hAnsi="Calibri" w:cs="Calibri"/>
              </w:rPr>
            </w:pPr>
          </w:p>
          <w:p w:rsidR="00F6051F" w:rsidRPr="0086023F" w:rsidRDefault="006031C3" w:rsidP="00F6051F">
            <w:pPr>
              <w:widowControl w:val="0"/>
              <w:autoSpaceDE w:val="0"/>
              <w:autoSpaceDN w:val="0"/>
              <w:jc w:val="both"/>
              <w:rPr>
                <w:rFonts w:ascii="Calibri" w:eastAsia="Book Antiqua" w:hAnsi="Calibri" w:cs="Calibri"/>
              </w:rPr>
            </w:pPr>
            <w:r w:rsidRPr="006C7B13">
              <w:rPr>
                <w:rFonts w:ascii="Calibri" w:eastAsia="Book Antiqua" w:hAnsi="Calibri" w:cs="Calibri"/>
                <w:b/>
                <w:bCs/>
              </w:rPr>
              <w:t>(a)</w:t>
            </w:r>
            <w:r w:rsidRPr="0086023F">
              <w:rPr>
                <w:rFonts w:ascii="Calibri" w:eastAsia="Book Antiqua" w:hAnsi="Calibri" w:cs="Calibri"/>
              </w:rPr>
              <w:t xml:space="preserve"> The qualification and experience of key personnel proposed for carrying out the work.</w:t>
            </w:r>
          </w:p>
          <w:p w:rsidR="00F6051F" w:rsidRPr="0086023F" w:rsidRDefault="00F6051F" w:rsidP="00F6051F">
            <w:pPr>
              <w:widowControl w:val="0"/>
              <w:autoSpaceDE w:val="0"/>
              <w:autoSpaceDN w:val="0"/>
              <w:jc w:val="both"/>
              <w:rPr>
                <w:rFonts w:ascii="Calibri" w:eastAsia="Book Antiqua" w:hAnsi="Calibri" w:cs="Calibri"/>
              </w:rPr>
            </w:pPr>
          </w:p>
          <w:p w:rsidR="00F6051F" w:rsidRPr="0086023F" w:rsidRDefault="006031C3" w:rsidP="00F6051F">
            <w:pPr>
              <w:widowControl w:val="0"/>
              <w:autoSpaceDE w:val="0"/>
              <w:autoSpaceDN w:val="0"/>
              <w:jc w:val="both"/>
              <w:rPr>
                <w:rFonts w:ascii="Calibri" w:eastAsia="Book Antiqua" w:hAnsi="Calibri" w:cs="Calibri"/>
              </w:rPr>
            </w:pPr>
            <w:r w:rsidRPr="006C7B13">
              <w:rPr>
                <w:rFonts w:ascii="Calibri" w:eastAsia="Book Antiqua" w:hAnsi="Calibri" w:cs="Calibri"/>
                <w:b/>
                <w:bCs/>
              </w:rPr>
              <w:t>(b)</w:t>
            </w:r>
            <w:r w:rsidRPr="0086023F">
              <w:rPr>
                <w:rFonts w:ascii="Calibri" w:eastAsia="Book Antiqua" w:hAnsi="Calibri" w:cs="Calibri"/>
              </w:rPr>
              <w:t xml:space="preserve"> </w:t>
            </w:r>
            <w:r w:rsidRPr="005F3296">
              <w:rPr>
                <w:rFonts w:ascii="Calibri" w:eastAsia="Book Antiqua" w:hAnsi="Calibri" w:cs="Calibri"/>
              </w:rPr>
              <w:t>Proposal for subcontracting elements of the supply of materials amounting to more than 10% of the Bid Price for each element;</w:t>
            </w:r>
          </w:p>
          <w:p w:rsidR="00F6051F" w:rsidRPr="0086023F" w:rsidRDefault="00F6051F" w:rsidP="00F6051F">
            <w:pPr>
              <w:widowControl w:val="0"/>
              <w:autoSpaceDE w:val="0"/>
              <w:autoSpaceDN w:val="0"/>
              <w:jc w:val="both"/>
              <w:rPr>
                <w:rFonts w:ascii="Calibri" w:eastAsia="Book Antiqua" w:hAnsi="Calibri" w:cs="Calibri"/>
              </w:rPr>
            </w:pPr>
          </w:p>
          <w:p w:rsidR="00F6051F" w:rsidRPr="005F3296" w:rsidRDefault="006031C3" w:rsidP="00F6051F">
            <w:pPr>
              <w:widowControl w:val="0"/>
              <w:autoSpaceDE w:val="0"/>
              <w:autoSpaceDN w:val="0"/>
              <w:jc w:val="both"/>
              <w:rPr>
                <w:rFonts w:ascii="Calibri" w:eastAsia="Book Antiqua" w:hAnsi="Calibri" w:cs="Calibri"/>
              </w:rPr>
            </w:pPr>
            <w:r w:rsidRPr="005F3296">
              <w:rPr>
                <w:rFonts w:ascii="Calibri" w:eastAsia="Book Antiqua" w:hAnsi="Calibri" w:cs="Calibri"/>
              </w:rPr>
              <w:t>Scanned copy of above documents shall be uploaded (refer para 15.4 below).</w:t>
            </w:r>
          </w:p>
        </w:tc>
      </w:tr>
      <w:tr w:rsidR="0021041B" w:rsidTr="004C55C4">
        <w:tc>
          <w:tcPr>
            <w:tcW w:w="82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lastRenderedPageBreak/>
              <w:t>16</w:t>
            </w:r>
          </w:p>
        </w:tc>
        <w:tc>
          <w:tcPr>
            <w:tcW w:w="255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9.3(s)</w:t>
            </w:r>
          </w:p>
        </w:tc>
        <w:tc>
          <w:tcPr>
            <w:tcW w:w="6709" w:type="dxa"/>
          </w:tcPr>
          <w:p w:rsidR="00F6051F" w:rsidRPr="0086023F" w:rsidRDefault="006031C3" w:rsidP="00F6051F">
            <w:pPr>
              <w:widowControl w:val="0"/>
              <w:autoSpaceDE w:val="0"/>
              <w:autoSpaceDN w:val="0"/>
              <w:rPr>
                <w:rFonts w:ascii="Calibri" w:eastAsia="Book Antiqua" w:hAnsi="Calibri" w:cs="Calibri"/>
                <w:b/>
                <w:bCs/>
              </w:rPr>
            </w:pPr>
            <w:r w:rsidRPr="0086023F">
              <w:rPr>
                <w:rFonts w:ascii="Calibri" w:eastAsia="Book Antiqua" w:hAnsi="Calibri" w:cs="Calibri"/>
                <w:b/>
                <w:bCs/>
              </w:rPr>
              <w:t>Supplementing Attachment 18: Safety Pact (submission of Hard Copy in ‘Original’) with the following</w:t>
            </w:r>
            <w:r w:rsidR="00EB50DD">
              <w:rPr>
                <w:rFonts w:ascii="Calibri" w:eastAsia="Book Antiqua" w:hAnsi="Calibri" w:cs="Calibri"/>
                <w:b/>
                <w:bCs/>
              </w:rPr>
              <w:t>.</w:t>
            </w:r>
          </w:p>
          <w:p w:rsidR="00F6051F" w:rsidRPr="00EB50DD" w:rsidRDefault="006031C3" w:rsidP="00F6051F">
            <w:pPr>
              <w:widowControl w:val="0"/>
              <w:autoSpaceDE w:val="0"/>
              <w:autoSpaceDN w:val="0"/>
              <w:rPr>
                <w:rFonts w:ascii="Calibri" w:eastAsia="Book Antiqua" w:hAnsi="Calibri" w:cs="Calibri"/>
              </w:rPr>
            </w:pPr>
            <w:r w:rsidRPr="00EB50DD">
              <w:rPr>
                <w:rFonts w:ascii="Calibri" w:eastAsia="Book Antiqua" w:hAnsi="Calibri" w:cs="Calibri"/>
              </w:rPr>
              <w:t>(</w:t>
            </w:r>
            <w:r w:rsidRPr="00EB50DD">
              <w:rPr>
                <w:rFonts w:ascii="Calibri" w:eastAsia="Book Antiqua" w:hAnsi="Calibri" w:cs="Calibri"/>
                <w:b/>
                <w:bCs/>
              </w:rPr>
              <w:t>Form is provided in Section - VI -Forms and Procedures</w:t>
            </w:r>
            <w:r w:rsidRPr="00EB50DD">
              <w:rPr>
                <w:rFonts w:ascii="Calibri" w:eastAsia="Book Antiqua" w:hAnsi="Calibri" w:cs="Calibri"/>
              </w:rPr>
              <w:t>)</w:t>
            </w:r>
          </w:p>
          <w:p w:rsidR="00F6051F" w:rsidRPr="0086023F" w:rsidRDefault="006031C3" w:rsidP="00F6051F">
            <w:pPr>
              <w:widowControl w:val="0"/>
              <w:autoSpaceDE w:val="0"/>
              <w:autoSpaceDN w:val="0"/>
              <w:jc w:val="both"/>
              <w:rPr>
                <w:rFonts w:ascii="Calibri" w:eastAsia="Book Antiqua" w:hAnsi="Calibri" w:cs="Calibri"/>
                <w:b/>
                <w:bCs/>
              </w:rPr>
            </w:pPr>
            <w:r w:rsidRPr="005F3296">
              <w:rPr>
                <w:rFonts w:ascii="Calibri" w:eastAsia="Book Antiqua" w:hAnsi="Calibri" w:cs="Calibri"/>
              </w:rPr>
              <w:t xml:space="preserve">The required Safety Pact is </w:t>
            </w:r>
            <w:r w:rsidRPr="005F3296">
              <w:rPr>
                <w:rFonts w:ascii="Calibri" w:eastAsia="Book Antiqua" w:hAnsi="Calibri" w:cs="Calibri"/>
                <w:b/>
                <w:bCs/>
              </w:rPr>
              <w:t xml:space="preserve">Attachment 18- Safety Pact </w:t>
            </w:r>
            <w:r w:rsidRPr="005F3296">
              <w:rPr>
                <w:rFonts w:ascii="Calibri" w:eastAsia="Book Antiqua" w:hAnsi="Calibri" w:cs="Calibri"/>
              </w:rPr>
              <w:t>in the file Attachment (</w:t>
            </w:r>
            <w:r w:rsidR="003450A0" w:rsidRPr="00DB5788">
              <w:rPr>
                <w:rFonts w:ascii="Calibri" w:eastAsia="Book Antiqua" w:hAnsi="Calibri" w:cs="Kalinga"/>
                <w:b/>
                <w:bCs/>
              </w:rPr>
              <w:t>Vol-III_03-Attachment-18-SAFETY PACT</w:t>
            </w:r>
            <w:r w:rsidRPr="005F3296">
              <w:rPr>
                <w:rFonts w:ascii="Calibri" w:eastAsia="Book Antiqua" w:hAnsi="Calibri" w:cs="Calibri"/>
              </w:rPr>
              <w:t xml:space="preserve">). Bidders shall take print out in two copies discussed above and as explained in the </w:t>
            </w:r>
            <w:r w:rsidRPr="005F3296">
              <w:rPr>
                <w:rFonts w:ascii="Calibri" w:eastAsia="Book Antiqua" w:hAnsi="Calibri" w:cs="Calibri"/>
                <w:b/>
                <w:bCs/>
              </w:rPr>
              <w:t>Attachment 18- Safety Pact</w:t>
            </w:r>
            <w:r w:rsidRPr="005F3296">
              <w:rPr>
                <w:rFonts w:ascii="Calibri" w:eastAsia="Book Antiqua" w:hAnsi="Calibri" w:cs="Calibri"/>
              </w:rPr>
              <w:t>.</w:t>
            </w:r>
          </w:p>
        </w:tc>
      </w:tr>
      <w:tr w:rsidR="0021041B" w:rsidTr="004C55C4">
        <w:tc>
          <w:tcPr>
            <w:tcW w:w="82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1</w:t>
            </w:r>
            <w:r w:rsidR="00396AE2">
              <w:rPr>
                <w:rFonts w:ascii="Calibri" w:eastAsia="Book Antiqua" w:hAnsi="Calibri" w:cs="Calibri"/>
              </w:rPr>
              <w:t>7</w:t>
            </w:r>
          </w:p>
        </w:tc>
        <w:tc>
          <w:tcPr>
            <w:tcW w:w="255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13.1</w:t>
            </w:r>
          </w:p>
        </w:tc>
        <w:tc>
          <w:tcPr>
            <w:tcW w:w="6709" w:type="dxa"/>
          </w:tcPr>
          <w:p w:rsidR="00B51BDD" w:rsidRPr="004150C1" w:rsidRDefault="006031C3" w:rsidP="00B51BDD">
            <w:pPr>
              <w:widowControl w:val="0"/>
              <w:autoSpaceDE w:val="0"/>
              <w:autoSpaceDN w:val="0"/>
              <w:rPr>
                <w:rFonts w:ascii="Calibri" w:eastAsia="Book Antiqua" w:hAnsi="Calibri" w:cs="Calibri"/>
                <w:b/>
                <w:bCs/>
              </w:rPr>
            </w:pPr>
            <w:r w:rsidRPr="004150C1">
              <w:rPr>
                <w:rFonts w:ascii="Calibri" w:eastAsia="Book Antiqua" w:hAnsi="Calibri" w:cs="Calibri"/>
                <w:b/>
                <w:bCs/>
              </w:rPr>
              <w:t>Supplementing Clause ITB 13.1</w:t>
            </w:r>
          </w:p>
          <w:p w:rsidR="00F6051F" w:rsidRPr="004150C1" w:rsidRDefault="006031C3" w:rsidP="004150C1">
            <w:pPr>
              <w:widowControl w:val="0"/>
              <w:autoSpaceDE w:val="0"/>
              <w:autoSpaceDN w:val="0"/>
              <w:jc w:val="both"/>
              <w:rPr>
                <w:rFonts w:ascii="Calibri" w:eastAsia="Book Antiqua" w:hAnsi="Calibri" w:cs="Kalinga"/>
                <w:b/>
                <w:bCs/>
              </w:rPr>
            </w:pPr>
            <w:r w:rsidRPr="004150C1">
              <w:rPr>
                <w:rFonts w:ascii="Calibri" w:eastAsia="Book Antiqua" w:hAnsi="Calibri" w:cs="Calibri"/>
              </w:rPr>
              <w:t xml:space="preserve">The amount of Bid Security </w:t>
            </w:r>
            <w:r w:rsidR="00B65E43" w:rsidRPr="004150C1">
              <w:rPr>
                <w:rFonts w:ascii="Calibri" w:eastAsia="Book Antiqua" w:hAnsi="Calibri" w:cs="Calibri"/>
              </w:rPr>
              <w:t xml:space="preserve">(EMD) </w:t>
            </w:r>
            <w:r w:rsidRPr="004150C1">
              <w:rPr>
                <w:rFonts w:ascii="Calibri" w:eastAsia="Book Antiqua" w:hAnsi="Calibri" w:cs="Calibri"/>
              </w:rPr>
              <w:t xml:space="preserve">is </w:t>
            </w:r>
            <w:r w:rsidR="00A57A34" w:rsidRPr="00F11260">
              <w:rPr>
                <w:rFonts w:ascii="Calibri" w:eastAsia="Cambria" w:hAnsi="Calibri" w:cs="Kalinga"/>
                <w:b/>
                <w:highlight w:val="cyan"/>
              </w:rPr>
              <w:t xml:space="preserve">₹ </w:t>
            </w:r>
            <w:r w:rsidR="00A57A34" w:rsidRPr="00F11260">
              <w:rPr>
                <w:rFonts w:ascii="Calibri" w:eastAsia="Cambria" w:hAnsi="Calibri" w:cs="Kalinga"/>
                <w:b/>
                <w:spacing w:val="-14"/>
                <w:highlight w:val="cyan"/>
                <w:u w:color="C00000"/>
              </w:rPr>
              <w:t xml:space="preserve"> </w:t>
            </w:r>
            <w:r w:rsidR="00A57A34" w:rsidRPr="00F11260">
              <w:rPr>
                <w:rFonts w:ascii="Calibri" w:eastAsia="Cambria" w:hAnsi="Calibri" w:cs="Kalinga"/>
                <w:b/>
                <w:bCs/>
                <w:w w:val="105"/>
                <w:highlight w:val="cyan"/>
              </w:rPr>
              <w:t>57,51,321/- (Rupees Fifty seven Lakh Fifty one Thousand Three hundred  Twenty one) only</w:t>
            </w:r>
          </w:p>
        </w:tc>
      </w:tr>
      <w:tr w:rsidR="0021041B" w:rsidTr="004C55C4">
        <w:tc>
          <w:tcPr>
            <w:tcW w:w="821" w:type="dxa"/>
          </w:tcPr>
          <w:p w:rsidR="00F6051F"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18</w:t>
            </w:r>
          </w:p>
        </w:tc>
        <w:tc>
          <w:tcPr>
            <w:tcW w:w="255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13.2</w:t>
            </w:r>
          </w:p>
        </w:tc>
        <w:tc>
          <w:tcPr>
            <w:tcW w:w="6709" w:type="dxa"/>
          </w:tcPr>
          <w:p w:rsidR="00B51BDD" w:rsidRPr="0086023F" w:rsidRDefault="006031C3" w:rsidP="00B51BDD">
            <w:pPr>
              <w:widowControl w:val="0"/>
              <w:autoSpaceDE w:val="0"/>
              <w:autoSpaceDN w:val="0"/>
              <w:rPr>
                <w:rFonts w:ascii="Calibri" w:eastAsia="Book Antiqua" w:hAnsi="Calibri" w:cs="Calibri"/>
                <w:b/>
                <w:bCs/>
              </w:rPr>
            </w:pPr>
            <w:r w:rsidRPr="0086023F">
              <w:rPr>
                <w:rFonts w:ascii="Calibri" w:eastAsia="Book Antiqua" w:hAnsi="Calibri" w:cs="Calibri"/>
                <w:b/>
                <w:bCs/>
              </w:rPr>
              <w:t>Supplementing Clause ITB 13.2</w:t>
            </w:r>
          </w:p>
          <w:p w:rsidR="00F6051F" w:rsidRPr="004C33D8" w:rsidRDefault="006031C3" w:rsidP="00B51BDD">
            <w:pPr>
              <w:widowControl w:val="0"/>
              <w:autoSpaceDE w:val="0"/>
              <w:autoSpaceDN w:val="0"/>
              <w:jc w:val="both"/>
              <w:rPr>
                <w:rFonts w:ascii="Calibri" w:eastAsia="Book Antiqua" w:hAnsi="Calibri" w:cs="Calibri"/>
              </w:rPr>
            </w:pPr>
            <w:r>
              <w:rPr>
                <w:rFonts w:ascii="Calibri" w:eastAsia="Book Antiqua" w:hAnsi="Calibri" w:cs="Calibri"/>
              </w:rPr>
              <w:t>&gt;</w:t>
            </w:r>
            <w:r w:rsidR="00B51BDD" w:rsidRPr="004C33D8">
              <w:rPr>
                <w:rFonts w:ascii="Calibri" w:eastAsia="Book Antiqua" w:hAnsi="Calibri" w:cs="Calibri"/>
              </w:rPr>
              <w:t>The Bid Security shall be in favour of Odisha Power Transmission Corporation Limited payable at Bhubaneswar.</w:t>
            </w:r>
          </w:p>
          <w:p w:rsidR="005F3296" w:rsidRPr="004C33D8" w:rsidRDefault="005F3296" w:rsidP="00B51BDD">
            <w:pPr>
              <w:widowControl w:val="0"/>
              <w:autoSpaceDE w:val="0"/>
              <w:autoSpaceDN w:val="0"/>
              <w:jc w:val="both"/>
              <w:rPr>
                <w:rFonts w:ascii="Calibri" w:eastAsia="Book Antiqua" w:hAnsi="Calibri" w:cs="Calibri"/>
              </w:rPr>
            </w:pPr>
          </w:p>
          <w:p w:rsidR="0048694A" w:rsidRDefault="006031C3" w:rsidP="00B51BDD">
            <w:pPr>
              <w:widowControl w:val="0"/>
              <w:autoSpaceDE w:val="0"/>
              <w:autoSpaceDN w:val="0"/>
              <w:jc w:val="both"/>
              <w:rPr>
                <w:rFonts w:ascii="Calibri" w:eastAsia="Book Antiqua" w:hAnsi="Calibri" w:cs="Calibri"/>
              </w:rPr>
            </w:pPr>
            <w:r w:rsidRPr="004C33D8">
              <w:rPr>
                <w:rFonts w:ascii="Calibri" w:eastAsia="Book Antiqua" w:hAnsi="Calibri" w:cs="Calibri"/>
              </w:rPr>
              <w:t>&gt;</w:t>
            </w:r>
            <w:r w:rsidR="0064763E" w:rsidRPr="004C33D8">
              <w:rPr>
                <w:rFonts w:ascii="Calibri" w:eastAsia="Book Antiqua" w:hAnsi="Calibri" w:cs="Calibri"/>
              </w:rPr>
              <w:t xml:space="preserve">The Bid Security (in case of </w:t>
            </w:r>
            <w:r w:rsidR="003F22AF" w:rsidRPr="003F22AF">
              <w:rPr>
                <w:rFonts w:ascii="Calibri" w:eastAsia="Book Antiqua" w:hAnsi="Calibri" w:cs="Calibri"/>
                <w:highlight w:val="green"/>
              </w:rPr>
              <w:t>e-</w:t>
            </w:r>
            <w:r w:rsidR="0064763E" w:rsidRPr="003F22AF">
              <w:rPr>
                <w:rFonts w:ascii="Calibri" w:eastAsia="Book Antiqua" w:hAnsi="Calibri" w:cs="Calibri"/>
                <w:highlight w:val="green"/>
              </w:rPr>
              <w:t>Bank Guarantee</w:t>
            </w:r>
            <w:r w:rsidR="0064763E" w:rsidRPr="004C33D8">
              <w:rPr>
                <w:rFonts w:ascii="Calibri" w:eastAsia="Book Antiqua" w:hAnsi="Calibri" w:cs="Calibri"/>
              </w:rPr>
              <w:t xml:space="preserve">) shall </w:t>
            </w:r>
            <w:r w:rsidR="005F3296" w:rsidRPr="004C33D8">
              <w:rPr>
                <w:rFonts w:ascii="Calibri" w:eastAsia="Book Antiqua" w:hAnsi="Calibri" w:cs="Calibri"/>
              </w:rPr>
              <w:t xml:space="preserve">initially </w:t>
            </w:r>
            <w:r w:rsidR="0064763E" w:rsidRPr="004C33D8">
              <w:rPr>
                <w:rFonts w:ascii="Calibri" w:eastAsia="Book Antiqua" w:hAnsi="Calibri" w:cs="Calibri"/>
              </w:rPr>
              <w:t xml:space="preserve">be valid for a period of </w:t>
            </w:r>
            <w:r w:rsidR="0064763E" w:rsidRPr="00A57A34">
              <w:rPr>
                <w:rFonts w:ascii="Calibri" w:eastAsia="Book Antiqua" w:hAnsi="Calibri" w:cs="Calibri"/>
                <w:b/>
                <w:bCs/>
                <w:highlight w:val="cyan"/>
              </w:rPr>
              <w:t>240 (two hundred forty) days</w:t>
            </w:r>
            <w:r w:rsidR="00B03BC3" w:rsidRPr="004C33D8">
              <w:rPr>
                <w:rFonts w:ascii="Calibri" w:eastAsia="Book Antiqua" w:hAnsi="Calibri" w:cs="Calibri"/>
              </w:rPr>
              <w:t xml:space="preserve"> from the date of </w:t>
            </w:r>
            <w:r w:rsidR="00395914" w:rsidRPr="004C33D8">
              <w:rPr>
                <w:rFonts w:ascii="Calibri" w:eastAsia="Book Antiqua" w:hAnsi="Calibri" w:cs="Calibri"/>
              </w:rPr>
              <w:t>bid opening</w:t>
            </w:r>
            <w:r w:rsidR="00952FA2" w:rsidRPr="004C33D8">
              <w:rPr>
                <w:rFonts w:ascii="Calibri" w:eastAsia="Book Antiqua" w:hAnsi="Calibri" w:cs="Calibri"/>
              </w:rPr>
              <w:t xml:space="preserve"> and shall be extended by the bidder if required.</w:t>
            </w:r>
          </w:p>
          <w:p w:rsidR="0048694A" w:rsidRDefault="0048694A" w:rsidP="00B51BDD">
            <w:pPr>
              <w:widowControl w:val="0"/>
              <w:autoSpaceDE w:val="0"/>
              <w:autoSpaceDN w:val="0"/>
              <w:jc w:val="both"/>
              <w:rPr>
                <w:rFonts w:ascii="Calibri" w:eastAsia="Book Antiqua" w:hAnsi="Calibri" w:cs="Calibri"/>
              </w:rPr>
            </w:pPr>
          </w:p>
          <w:p w:rsidR="0064763E" w:rsidRPr="0086023F" w:rsidRDefault="006031C3" w:rsidP="00B51BDD">
            <w:pPr>
              <w:widowControl w:val="0"/>
              <w:autoSpaceDE w:val="0"/>
              <w:autoSpaceDN w:val="0"/>
              <w:jc w:val="both"/>
              <w:rPr>
                <w:rFonts w:ascii="Calibri" w:eastAsia="Book Antiqua" w:hAnsi="Calibri" w:cs="Calibri"/>
                <w:b/>
                <w:bCs/>
              </w:rPr>
            </w:pPr>
            <w:r w:rsidRPr="004C33D8">
              <w:rPr>
                <w:rFonts w:ascii="Calibri" w:eastAsia="Book Antiqua" w:hAnsi="Calibri" w:cs="Calibri"/>
              </w:rPr>
              <w:t>&gt;</w:t>
            </w:r>
            <w:r w:rsidRPr="004150C1">
              <w:rPr>
                <w:rFonts w:ascii="Calibri" w:eastAsia="Book Antiqua" w:hAnsi="Calibri" w:cs="Calibri"/>
                <w:b/>
              </w:rPr>
              <w:t>In case of JV, the Bid Security (EMD Bank Guarantee) shall be in the name of Lead Partner.</w:t>
            </w:r>
            <w:r w:rsidR="00952FA2" w:rsidRPr="004C33D8">
              <w:rPr>
                <w:rFonts w:ascii="Calibri" w:eastAsia="Book Antiqua" w:hAnsi="Calibri" w:cs="Calibri"/>
              </w:rPr>
              <w:t xml:space="preserve"> </w:t>
            </w:r>
          </w:p>
        </w:tc>
      </w:tr>
      <w:tr w:rsidR="0021041B" w:rsidTr="004C55C4">
        <w:tc>
          <w:tcPr>
            <w:tcW w:w="821" w:type="dxa"/>
          </w:tcPr>
          <w:p w:rsidR="0064763E"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19</w:t>
            </w:r>
          </w:p>
        </w:tc>
        <w:tc>
          <w:tcPr>
            <w:tcW w:w="2551" w:type="dxa"/>
          </w:tcPr>
          <w:p w:rsidR="0064763E"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1</w:t>
            </w:r>
            <w:r>
              <w:rPr>
                <w:rFonts w:ascii="Calibri" w:eastAsia="Book Antiqua" w:hAnsi="Calibri" w:cs="Calibri"/>
              </w:rPr>
              <w:t>4</w:t>
            </w:r>
            <w:r w:rsidRPr="0086023F">
              <w:rPr>
                <w:rFonts w:ascii="Calibri" w:eastAsia="Book Antiqua" w:hAnsi="Calibri" w:cs="Calibri"/>
              </w:rPr>
              <w:t>.1</w:t>
            </w:r>
          </w:p>
        </w:tc>
        <w:tc>
          <w:tcPr>
            <w:tcW w:w="6709" w:type="dxa"/>
          </w:tcPr>
          <w:p w:rsidR="0064763E" w:rsidRPr="0086023F" w:rsidRDefault="006031C3" w:rsidP="0064763E">
            <w:pPr>
              <w:widowControl w:val="0"/>
              <w:autoSpaceDE w:val="0"/>
              <w:autoSpaceDN w:val="0"/>
              <w:rPr>
                <w:rFonts w:ascii="Calibri" w:eastAsia="Book Antiqua" w:hAnsi="Calibri" w:cs="Calibri"/>
                <w:b/>
                <w:bCs/>
              </w:rPr>
            </w:pPr>
            <w:r w:rsidRPr="0086023F">
              <w:rPr>
                <w:rFonts w:ascii="Calibri" w:eastAsia="Book Antiqua" w:hAnsi="Calibri" w:cs="Calibri"/>
                <w:b/>
                <w:bCs/>
              </w:rPr>
              <w:t xml:space="preserve">Supplementing Clause ITB </w:t>
            </w:r>
            <w:r>
              <w:rPr>
                <w:rFonts w:ascii="Calibri" w:eastAsia="Book Antiqua" w:hAnsi="Calibri" w:cs="Calibri"/>
                <w:b/>
                <w:bCs/>
              </w:rPr>
              <w:t>14.1</w:t>
            </w:r>
          </w:p>
          <w:p w:rsidR="0064763E" w:rsidRPr="0086023F" w:rsidRDefault="006031C3" w:rsidP="00B51BDD">
            <w:pPr>
              <w:widowControl w:val="0"/>
              <w:autoSpaceDE w:val="0"/>
              <w:autoSpaceDN w:val="0"/>
              <w:rPr>
                <w:rFonts w:ascii="Calibri" w:eastAsia="Book Antiqua" w:hAnsi="Calibri" w:cs="Calibri"/>
                <w:b/>
                <w:bCs/>
              </w:rPr>
            </w:pPr>
            <w:r w:rsidRPr="004C33D8">
              <w:rPr>
                <w:rFonts w:ascii="Calibri" w:eastAsia="Book Antiqua" w:hAnsi="Calibri" w:cs="Calibri"/>
              </w:rPr>
              <w:t xml:space="preserve">Bids shall remain valid for the period of </w:t>
            </w:r>
            <w:r w:rsidRPr="00A57A34">
              <w:rPr>
                <w:rFonts w:ascii="Calibri" w:eastAsia="Book Antiqua" w:hAnsi="Calibri" w:cs="Calibri"/>
                <w:b/>
                <w:bCs/>
                <w:highlight w:val="cyan"/>
              </w:rPr>
              <w:t>six (6) months (180 days)</w:t>
            </w:r>
            <w:r w:rsidRPr="004C33D8">
              <w:rPr>
                <w:rFonts w:ascii="Calibri" w:eastAsia="Book Antiqua" w:hAnsi="Calibri" w:cs="Calibri"/>
              </w:rPr>
              <w:t xml:space="preserve"> after the date of opening of Techno - Commercial Part i.e. First Envelope, prescribed by the Employer.</w:t>
            </w:r>
          </w:p>
        </w:tc>
      </w:tr>
      <w:tr w:rsidR="0021041B" w:rsidTr="004C55C4">
        <w:tc>
          <w:tcPr>
            <w:tcW w:w="82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2</w:t>
            </w:r>
            <w:r w:rsidR="00396AE2">
              <w:rPr>
                <w:rFonts w:ascii="Calibri" w:eastAsia="Book Antiqua" w:hAnsi="Calibri" w:cs="Calibri"/>
              </w:rPr>
              <w:t>0</w:t>
            </w:r>
          </w:p>
        </w:tc>
        <w:tc>
          <w:tcPr>
            <w:tcW w:w="2551" w:type="dxa"/>
          </w:tcPr>
          <w:p w:rsidR="00F6051F"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15.1 (ii</w:t>
            </w:r>
            <w:r w:rsidR="00AD1E43">
              <w:rPr>
                <w:rFonts w:ascii="Calibri" w:eastAsia="Book Antiqua" w:hAnsi="Calibri" w:cs="Calibri"/>
              </w:rPr>
              <w:t>i</w:t>
            </w:r>
            <w:r w:rsidRPr="0086023F">
              <w:rPr>
                <w:rFonts w:ascii="Calibri" w:eastAsia="Book Antiqua" w:hAnsi="Calibri" w:cs="Calibri"/>
              </w:rPr>
              <w:t>)(g)</w:t>
            </w:r>
          </w:p>
        </w:tc>
        <w:tc>
          <w:tcPr>
            <w:tcW w:w="6709" w:type="dxa"/>
          </w:tcPr>
          <w:p w:rsidR="00B51BDD" w:rsidRPr="0086023F" w:rsidRDefault="006031C3" w:rsidP="00B51BDD">
            <w:pPr>
              <w:widowControl w:val="0"/>
              <w:autoSpaceDE w:val="0"/>
              <w:autoSpaceDN w:val="0"/>
              <w:rPr>
                <w:rFonts w:ascii="Calibri" w:eastAsia="Book Antiqua" w:hAnsi="Calibri" w:cs="Calibri"/>
                <w:b/>
                <w:bCs/>
              </w:rPr>
            </w:pPr>
            <w:r w:rsidRPr="0086023F">
              <w:rPr>
                <w:rFonts w:ascii="Calibri" w:eastAsia="Book Antiqua" w:hAnsi="Calibri" w:cs="Calibri"/>
                <w:b/>
                <w:bCs/>
              </w:rPr>
              <w:t>Supplementing ITB clause 15.1 (ii)(g) with the following:</w:t>
            </w:r>
          </w:p>
          <w:p w:rsidR="00B51BDD" w:rsidRPr="0086023F" w:rsidRDefault="00B51BDD" w:rsidP="00B51BDD">
            <w:pPr>
              <w:widowControl w:val="0"/>
              <w:autoSpaceDE w:val="0"/>
              <w:autoSpaceDN w:val="0"/>
              <w:rPr>
                <w:rFonts w:ascii="Calibri" w:eastAsia="Book Antiqua" w:hAnsi="Calibri" w:cs="Calibri"/>
                <w:b/>
                <w:bCs/>
              </w:rPr>
            </w:pPr>
          </w:p>
          <w:p w:rsidR="00B51BDD" w:rsidRPr="0086023F" w:rsidRDefault="006031C3" w:rsidP="001C54D9">
            <w:pPr>
              <w:widowControl w:val="0"/>
              <w:autoSpaceDE w:val="0"/>
              <w:autoSpaceDN w:val="0"/>
              <w:jc w:val="both"/>
              <w:rPr>
                <w:rFonts w:ascii="Calibri" w:eastAsia="Book Antiqua" w:hAnsi="Calibri" w:cs="Calibri"/>
              </w:rPr>
            </w:pPr>
            <w:r w:rsidRPr="006C7B13">
              <w:rPr>
                <w:rFonts w:ascii="Calibri" w:eastAsia="Book Antiqua" w:hAnsi="Calibri" w:cs="Calibri"/>
                <w:b/>
                <w:bCs/>
              </w:rPr>
              <w:t>h)</w:t>
            </w:r>
            <w:r w:rsidR="001C54D9" w:rsidRPr="0086023F">
              <w:rPr>
                <w:rFonts w:ascii="Calibri" w:eastAsia="Book Antiqua" w:hAnsi="Calibri" w:cs="Calibri"/>
              </w:rPr>
              <w:t xml:space="preserve"> </w:t>
            </w:r>
            <w:r w:rsidRPr="0086023F">
              <w:rPr>
                <w:rFonts w:ascii="Calibri" w:eastAsia="Book Antiqua" w:hAnsi="Calibri" w:cs="Calibri"/>
              </w:rPr>
              <w:t xml:space="preserve">Bidders shall also submit Joint Deed of Undertaking by the collaborator/ Parent Company along with the bidder/ Manufacturer, duly signed and stamped on each page in original, if applicable as per </w:t>
            </w:r>
            <w:r w:rsidRPr="00717B1D">
              <w:rPr>
                <w:rFonts w:ascii="Calibri" w:eastAsia="Book Antiqua" w:hAnsi="Calibri" w:cs="Calibri"/>
                <w:b/>
                <w:bCs/>
              </w:rPr>
              <w:t>Annexure-A (BDS),</w:t>
            </w:r>
            <w:r w:rsidRPr="0086023F">
              <w:rPr>
                <w:rFonts w:ascii="Calibri" w:eastAsia="Book Antiqua" w:hAnsi="Calibri" w:cs="Calibri"/>
              </w:rPr>
              <w:t xml:space="preserve"> in the Format given </w:t>
            </w:r>
            <w:r w:rsidR="004F1B7E">
              <w:rPr>
                <w:rFonts w:ascii="Calibri" w:eastAsia="Book Antiqua" w:hAnsi="Calibri" w:cs="Calibri"/>
              </w:rPr>
              <w:t>in</w:t>
            </w:r>
            <w:r w:rsidRPr="00717B1D">
              <w:rPr>
                <w:rFonts w:ascii="Calibri" w:eastAsia="Book Antiqua" w:hAnsi="Calibri" w:cs="Calibri"/>
                <w:b/>
                <w:bCs/>
              </w:rPr>
              <w:t xml:space="preserve"> Section – VI : Sample Forms and Procedures</w:t>
            </w:r>
            <w:r w:rsidRPr="0086023F">
              <w:rPr>
                <w:rFonts w:ascii="Calibri" w:eastAsia="Book Antiqua" w:hAnsi="Calibri" w:cs="Calibri"/>
              </w:rPr>
              <w:t>.</w:t>
            </w:r>
          </w:p>
          <w:p w:rsidR="00B51BDD" w:rsidRPr="0086023F" w:rsidRDefault="00B51BDD" w:rsidP="001C54D9">
            <w:pPr>
              <w:widowControl w:val="0"/>
              <w:autoSpaceDE w:val="0"/>
              <w:autoSpaceDN w:val="0"/>
              <w:jc w:val="both"/>
              <w:rPr>
                <w:rFonts w:ascii="Calibri" w:eastAsia="Book Antiqua" w:hAnsi="Calibri" w:cs="Calibri"/>
              </w:rPr>
            </w:pPr>
          </w:p>
          <w:p w:rsidR="00F6051F" w:rsidRPr="005F3296" w:rsidRDefault="006031C3" w:rsidP="001C54D9">
            <w:pPr>
              <w:widowControl w:val="0"/>
              <w:autoSpaceDE w:val="0"/>
              <w:autoSpaceDN w:val="0"/>
              <w:jc w:val="both"/>
              <w:rPr>
                <w:rFonts w:ascii="Calibri" w:eastAsia="Book Antiqua" w:hAnsi="Calibri" w:cs="Calibri"/>
              </w:rPr>
            </w:pPr>
            <w:r w:rsidRPr="006C7B13">
              <w:rPr>
                <w:rFonts w:ascii="Calibri" w:eastAsia="Book Antiqua" w:hAnsi="Calibri" w:cs="Calibri"/>
                <w:b/>
                <w:bCs/>
              </w:rPr>
              <w:t>i)</w:t>
            </w:r>
            <w:r w:rsidR="001C54D9" w:rsidRPr="0086023F">
              <w:rPr>
                <w:rFonts w:ascii="Calibri" w:eastAsia="Book Antiqua" w:hAnsi="Calibri" w:cs="Calibri"/>
              </w:rPr>
              <w:t xml:space="preserve"> </w:t>
            </w:r>
            <w:r w:rsidRPr="0086023F">
              <w:rPr>
                <w:rFonts w:ascii="Calibri" w:eastAsia="Book Antiqua" w:hAnsi="Calibri" w:cs="Calibri"/>
              </w:rPr>
              <w:t xml:space="preserve">Bidders shall also submit Joint Deed of Undertaking by the </w:t>
            </w:r>
            <w:r w:rsidR="00555784">
              <w:rPr>
                <w:rFonts w:ascii="Calibri" w:eastAsia="Book Antiqua" w:hAnsi="Calibri" w:cs="Calibri"/>
              </w:rPr>
              <w:t xml:space="preserve">Indian </w:t>
            </w:r>
            <w:r w:rsidRPr="004F1B7E">
              <w:rPr>
                <w:rFonts w:ascii="Calibri" w:eastAsia="Book Antiqua" w:hAnsi="Calibri" w:cs="Calibri"/>
              </w:rPr>
              <w:t>GIS Manufacturer along</w:t>
            </w:r>
            <w:r w:rsidR="001C54D9" w:rsidRPr="004F1B7E">
              <w:rPr>
                <w:rFonts w:ascii="Calibri" w:eastAsia="Book Antiqua" w:hAnsi="Calibri" w:cs="Calibri"/>
              </w:rPr>
              <w:t xml:space="preserve"> </w:t>
            </w:r>
            <w:r w:rsidRPr="004F1B7E">
              <w:rPr>
                <w:rFonts w:ascii="Calibri" w:eastAsia="Book Antiqua" w:hAnsi="Calibri" w:cs="Calibri"/>
              </w:rPr>
              <w:t>with the Bidder/ Contractor, duly signed and</w:t>
            </w:r>
            <w:r w:rsidRPr="0086023F">
              <w:rPr>
                <w:rFonts w:ascii="Calibri" w:eastAsia="Book Antiqua" w:hAnsi="Calibri" w:cs="Calibri"/>
              </w:rPr>
              <w:t xml:space="preserve"> stamped on each page in original, if applicable as per </w:t>
            </w:r>
            <w:r w:rsidRPr="00717B1D">
              <w:rPr>
                <w:rFonts w:ascii="Calibri" w:eastAsia="Book Antiqua" w:hAnsi="Calibri" w:cs="Calibri"/>
                <w:b/>
                <w:bCs/>
              </w:rPr>
              <w:t>Annexure-A (BDS),</w:t>
            </w:r>
            <w:r w:rsidRPr="0086023F">
              <w:rPr>
                <w:rFonts w:ascii="Calibri" w:eastAsia="Book Antiqua" w:hAnsi="Calibri" w:cs="Calibri"/>
              </w:rPr>
              <w:t xml:space="preserve"> in the Form</w:t>
            </w:r>
            <w:r w:rsidR="001C54D9" w:rsidRPr="0086023F">
              <w:rPr>
                <w:rFonts w:ascii="Calibri" w:eastAsia="Book Antiqua" w:hAnsi="Calibri" w:cs="Calibri"/>
              </w:rPr>
              <w:t xml:space="preserve"> </w:t>
            </w:r>
            <w:r w:rsidRPr="0086023F">
              <w:rPr>
                <w:rFonts w:ascii="Calibri" w:eastAsia="Book Antiqua" w:hAnsi="Calibri" w:cs="Calibri"/>
              </w:rPr>
              <w:t xml:space="preserve">at given </w:t>
            </w:r>
            <w:r w:rsidR="004F1B7E">
              <w:rPr>
                <w:rFonts w:ascii="Calibri" w:eastAsia="Book Antiqua" w:hAnsi="Calibri" w:cs="Calibri"/>
              </w:rPr>
              <w:t>in</w:t>
            </w:r>
            <w:r w:rsidRPr="00717B1D">
              <w:rPr>
                <w:rFonts w:ascii="Calibri" w:eastAsia="Book Antiqua" w:hAnsi="Calibri" w:cs="Calibri"/>
                <w:b/>
                <w:bCs/>
              </w:rPr>
              <w:t xml:space="preserve"> Section – VI: Sample Forms and Procedures</w:t>
            </w:r>
            <w:r w:rsidRPr="0086023F">
              <w:rPr>
                <w:rFonts w:ascii="Calibri" w:eastAsia="Book Antiqua" w:hAnsi="Calibri" w:cs="Calibri"/>
              </w:rPr>
              <w:t>.</w:t>
            </w:r>
          </w:p>
        </w:tc>
      </w:tr>
      <w:tr w:rsidR="0021041B" w:rsidTr="004C55C4">
        <w:tc>
          <w:tcPr>
            <w:tcW w:w="82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2</w:t>
            </w:r>
            <w:r w:rsidR="00396AE2">
              <w:rPr>
                <w:rFonts w:ascii="Calibri" w:eastAsia="Book Antiqua" w:hAnsi="Calibri" w:cs="Calibri"/>
              </w:rPr>
              <w:t>1</w:t>
            </w:r>
          </w:p>
        </w:tc>
        <w:tc>
          <w:tcPr>
            <w:tcW w:w="2551" w:type="dxa"/>
          </w:tcPr>
          <w:p w:rsidR="001C54D9" w:rsidRPr="0086023F" w:rsidRDefault="006031C3" w:rsidP="001C54D9">
            <w:pPr>
              <w:widowControl w:val="0"/>
              <w:autoSpaceDE w:val="0"/>
              <w:autoSpaceDN w:val="0"/>
              <w:rPr>
                <w:rFonts w:ascii="Calibri" w:eastAsia="Book Antiqua" w:hAnsi="Calibri" w:cs="Calibri"/>
              </w:rPr>
            </w:pPr>
            <w:r w:rsidRPr="0086023F">
              <w:rPr>
                <w:rFonts w:ascii="Calibri" w:eastAsia="Book Antiqua" w:hAnsi="Calibri" w:cs="Calibri"/>
              </w:rPr>
              <w:t>ITB 16.2(a), ITB 16.2(b), ITB 17.1, and ITB 20.1</w:t>
            </w:r>
          </w:p>
        </w:tc>
        <w:tc>
          <w:tcPr>
            <w:tcW w:w="6709" w:type="dxa"/>
          </w:tcPr>
          <w:p w:rsidR="001C54D9" w:rsidRPr="005F3296" w:rsidRDefault="006031C3" w:rsidP="001C54D9">
            <w:pPr>
              <w:widowControl w:val="0"/>
              <w:autoSpaceDE w:val="0"/>
              <w:autoSpaceDN w:val="0"/>
              <w:jc w:val="both"/>
              <w:rPr>
                <w:rFonts w:ascii="Calibri" w:eastAsia="Book Antiqua" w:hAnsi="Calibri" w:cs="Calibri"/>
                <w:b/>
                <w:bCs/>
              </w:rPr>
            </w:pPr>
            <w:r>
              <w:rPr>
                <w:rFonts w:ascii="Calibri" w:eastAsia="Book Antiqua" w:hAnsi="Calibri" w:cs="Calibri"/>
                <w:b/>
                <w:bCs/>
              </w:rPr>
              <w:t xml:space="preserve">(a) </w:t>
            </w:r>
            <w:r w:rsidRPr="005F3296">
              <w:rPr>
                <w:rFonts w:ascii="Calibri" w:eastAsia="Book Antiqua" w:hAnsi="Calibri" w:cs="Calibri"/>
                <w:b/>
                <w:bCs/>
              </w:rPr>
              <w:t xml:space="preserve">The deadline for submission of </w:t>
            </w:r>
            <w:r w:rsidR="005725AB" w:rsidRPr="005F3296">
              <w:rPr>
                <w:rFonts w:ascii="Calibri" w:eastAsia="Book Antiqua" w:hAnsi="Calibri" w:cs="Calibri"/>
                <w:b/>
                <w:bCs/>
              </w:rPr>
              <w:t>soft</w:t>
            </w:r>
            <w:r w:rsidRPr="005F3296">
              <w:rPr>
                <w:rFonts w:ascii="Calibri" w:eastAsia="Book Antiqua" w:hAnsi="Calibri" w:cs="Calibri"/>
                <w:b/>
                <w:bCs/>
              </w:rPr>
              <w:t xml:space="preserve"> copy part of the bid is as under</w:t>
            </w:r>
          </w:p>
          <w:p w:rsidR="001C54D9" w:rsidRPr="0086023F" w:rsidRDefault="006031C3" w:rsidP="001C54D9">
            <w:pPr>
              <w:widowControl w:val="0"/>
              <w:autoSpaceDE w:val="0"/>
              <w:autoSpaceDN w:val="0"/>
              <w:jc w:val="both"/>
              <w:rPr>
                <w:rFonts w:ascii="Calibri" w:eastAsia="Book Antiqua" w:hAnsi="Calibri" w:cs="Calibri"/>
              </w:rPr>
            </w:pPr>
            <w:r w:rsidRPr="0086023F">
              <w:rPr>
                <w:rFonts w:ascii="Calibri" w:eastAsia="Book Antiqua" w:hAnsi="Calibri" w:cs="Calibri"/>
              </w:rPr>
              <w:t>:</w:t>
            </w:r>
            <w:r w:rsidR="00E95C0D" w:rsidRPr="0090699F">
              <w:rPr>
                <w:rFonts w:ascii="Calibri" w:eastAsia="Book Antiqua" w:hAnsi="Calibri" w:cs="Kalinga"/>
                <w:w w:val="105"/>
              </w:rPr>
              <w:t xml:space="preserve"> before submission of bid as specified in </w:t>
            </w:r>
            <w:r w:rsidR="00E95C0D" w:rsidRPr="0090699F">
              <w:rPr>
                <w:rFonts w:ascii="Calibri" w:eastAsia="Book Antiqua" w:hAnsi="Calibri" w:cs="Kalinga"/>
                <w:b/>
                <w:u w:val="single"/>
              </w:rPr>
              <w:t>Tender Schedule (Table-A</w:t>
            </w:r>
            <w:r w:rsidRPr="004C33D8">
              <w:rPr>
                <w:rFonts w:ascii="Calibri" w:eastAsia="Book Antiqua" w:hAnsi="Calibri" w:cs="Calibri"/>
              </w:rPr>
              <w:t xml:space="preserve">. </w:t>
            </w:r>
          </w:p>
          <w:p w:rsidR="001C54D9" w:rsidRPr="0086023F" w:rsidRDefault="006031C3" w:rsidP="001C54D9">
            <w:pPr>
              <w:widowControl w:val="0"/>
              <w:autoSpaceDE w:val="0"/>
              <w:autoSpaceDN w:val="0"/>
              <w:jc w:val="both"/>
              <w:rPr>
                <w:rFonts w:ascii="Calibri" w:eastAsia="Book Antiqua" w:hAnsi="Calibri" w:cs="Calibri"/>
              </w:rPr>
            </w:pPr>
            <w:r w:rsidRPr="0086023F">
              <w:rPr>
                <w:rFonts w:ascii="Calibri" w:eastAsia="Book Antiqua" w:hAnsi="Calibri" w:cs="Calibri"/>
              </w:rPr>
              <w:t>Bid submission timelines will be defined as per the e-Procurement server clock only.</w:t>
            </w:r>
          </w:p>
          <w:p w:rsidR="001C54D9" w:rsidRPr="0086023F" w:rsidRDefault="001C54D9" w:rsidP="001C54D9">
            <w:pPr>
              <w:widowControl w:val="0"/>
              <w:autoSpaceDE w:val="0"/>
              <w:autoSpaceDN w:val="0"/>
              <w:jc w:val="both"/>
              <w:rPr>
                <w:rFonts w:ascii="Calibri" w:eastAsia="Book Antiqua" w:hAnsi="Calibri" w:cs="Calibri"/>
              </w:rPr>
            </w:pPr>
          </w:p>
          <w:p w:rsidR="001C54D9" w:rsidRPr="005F3296" w:rsidRDefault="006031C3" w:rsidP="001C54D9">
            <w:pPr>
              <w:widowControl w:val="0"/>
              <w:autoSpaceDE w:val="0"/>
              <w:autoSpaceDN w:val="0"/>
              <w:jc w:val="both"/>
              <w:rPr>
                <w:rFonts w:ascii="Calibri" w:eastAsia="Book Antiqua" w:hAnsi="Calibri" w:cs="Calibri"/>
                <w:b/>
                <w:bCs/>
              </w:rPr>
            </w:pPr>
            <w:r>
              <w:rPr>
                <w:rFonts w:ascii="Calibri" w:eastAsia="Book Antiqua" w:hAnsi="Calibri" w:cs="Calibri"/>
                <w:b/>
                <w:bCs/>
              </w:rPr>
              <w:lastRenderedPageBreak/>
              <w:t xml:space="preserve">(b) </w:t>
            </w:r>
            <w:r w:rsidRPr="005F3296">
              <w:rPr>
                <w:rFonts w:ascii="Calibri" w:eastAsia="Book Antiqua" w:hAnsi="Calibri" w:cs="Calibri"/>
                <w:b/>
                <w:bCs/>
              </w:rPr>
              <w:t>The deadline for submission of Hard copy part of the bid is as under:</w:t>
            </w:r>
          </w:p>
          <w:p w:rsidR="001C54D9" w:rsidRDefault="006031C3" w:rsidP="001C54D9">
            <w:pPr>
              <w:widowControl w:val="0"/>
              <w:autoSpaceDE w:val="0"/>
              <w:autoSpaceDN w:val="0"/>
              <w:jc w:val="both"/>
              <w:rPr>
                <w:rFonts w:ascii="Calibri" w:eastAsia="Book Antiqua" w:hAnsi="Calibri" w:cs="Calibri"/>
              </w:rPr>
            </w:pPr>
            <w:r w:rsidRPr="004150C1">
              <w:rPr>
                <w:rFonts w:ascii="Calibri" w:eastAsia="Book Antiqua" w:hAnsi="Calibri" w:cs="Kalinga"/>
                <w:b/>
                <w:w w:val="105"/>
              </w:rPr>
              <w:t>at or before</w:t>
            </w:r>
            <w:r w:rsidRPr="004150C1">
              <w:rPr>
                <w:rFonts w:ascii="Calibri" w:eastAsia="Book Antiqua" w:hAnsi="Calibri" w:cs="Kalinga"/>
                <w:w w:val="105"/>
              </w:rPr>
              <w:t xml:space="preserve"> </w:t>
            </w:r>
            <w:r w:rsidRPr="004150C1">
              <w:rPr>
                <w:rFonts w:ascii="Calibri" w:eastAsia="Book Antiqua" w:hAnsi="Calibri" w:cs="Kalinga"/>
                <w:b/>
                <w:i/>
                <w:w w:val="105"/>
              </w:rPr>
              <w:t>opening of bid (Techno-commercial part</w:t>
            </w:r>
            <w:r w:rsidRPr="004150C1">
              <w:rPr>
                <w:rFonts w:ascii="Calibri" w:eastAsia="Book Antiqua" w:hAnsi="Calibri" w:cs="Calibri"/>
              </w:rPr>
              <w:t xml:space="preserve"> ).</w:t>
            </w:r>
          </w:p>
          <w:p w:rsidR="00D26F8D" w:rsidRPr="0086023F" w:rsidRDefault="00D26F8D" w:rsidP="001C54D9">
            <w:pPr>
              <w:widowControl w:val="0"/>
              <w:autoSpaceDE w:val="0"/>
              <w:autoSpaceDN w:val="0"/>
              <w:jc w:val="both"/>
              <w:rPr>
                <w:rFonts w:ascii="Calibri" w:eastAsia="Book Antiqua" w:hAnsi="Calibri" w:cs="Calibri"/>
              </w:rPr>
            </w:pPr>
          </w:p>
          <w:p w:rsidR="001C54D9" w:rsidRPr="005F3296" w:rsidRDefault="006031C3" w:rsidP="001C54D9">
            <w:pPr>
              <w:widowControl w:val="0"/>
              <w:autoSpaceDE w:val="0"/>
              <w:autoSpaceDN w:val="0"/>
              <w:jc w:val="both"/>
              <w:rPr>
                <w:rFonts w:ascii="Calibri" w:eastAsia="Book Antiqua" w:hAnsi="Calibri" w:cs="Calibri"/>
                <w:b/>
                <w:bCs/>
              </w:rPr>
            </w:pPr>
            <w:r>
              <w:rPr>
                <w:rFonts w:ascii="Calibri" w:eastAsia="Book Antiqua" w:hAnsi="Calibri" w:cs="Calibri"/>
                <w:b/>
                <w:bCs/>
              </w:rPr>
              <w:t xml:space="preserve">(c) </w:t>
            </w:r>
            <w:r w:rsidRPr="005F3296">
              <w:rPr>
                <w:rFonts w:ascii="Calibri" w:eastAsia="Book Antiqua" w:hAnsi="Calibri" w:cs="Calibri"/>
                <w:b/>
                <w:bCs/>
              </w:rPr>
              <w:t>Address for submission of Hard copy of Documents;</w:t>
            </w:r>
          </w:p>
          <w:p w:rsidR="001C54D9" w:rsidRPr="0086023F" w:rsidRDefault="006031C3" w:rsidP="001C54D9">
            <w:pPr>
              <w:widowControl w:val="0"/>
              <w:autoSpaceDE w:val="0"/>
              <w:autoSpaceDN w:val="0"/>
              <w:jc w:val="both"/>
              <w:rPr>
                <w:rFonts w:ascii="Calibri" w:eastAsia="Book Antiqua" w:hAnsi="Calibri" w:cs="Calibri"/>
              </w:rPr>
            </w:pPr>
            <w:r w:rsidRPr="0086023F">
              <w:rPr>
                <w:rFonts w:ascii="Calibri" w:eastAsia="Book Antiqua" w:hAnsi="Calibri" w:cs="Calibri"/>
              </w:rPr>
              <w:t>Address in Person or by Post:</w:t>
            </w:r>
          </w:p>
          <w:p w:rsidR="001C54D9" w:rsidRPr="004C33D8" w:rsidRDefault="006031C3" w:rsidP="001C54D9">
            <w:pPr>
              <w:widowControl w:val="0"/>
              <w:autoSpaceDE w:val="0"/>
              <w:autoSpaceDN w:val="0"/>
              <w:jc w:val="both"/>
              <w:rPr>
                <w:rFonts w:ascii="Calibri" w:eastAsia="Book Antiqua" w:hAnsi="Calibri" w:cs="Calibri"/>
              </w:rPr>
            </w:pPr>
            <w:r>
              <w:rPr>
                <w:rFonts w:ascii="Calibri" w:eastAsia="Book Antiqua" w:hAnsi="Calibri" w:cs="Calibri"/>
              </w:rPr>
              <w:t>Chief</w:t>
            </w:r>
            <w:r w:rsidRPr="004C33D8">
              <w:rPr>
                <w:rFonts w:ascii="Calibri" w:eastAsia="Book Antiqua" w:hAnsi="Calibri" w:cs="Calibri"/>
              </w:rPr>
              <w:t xml:space="preserve"> General Manager,</w:t>
            </w:r>
          </w:p>
          <w:p w:rsidR="001C54D9" w:rsidRPr="004C33D8" w:rsidRDefault="006031C3" w:rsidP="001C54D9">
            <w:pPr>
              <w:widowControl w:val="0"/>
              <w:autoSpaceDE w:val="0"/>
              <w:autoSpaceDN w:val="0"/>
              <w:jc w:val="both"/>
              <w:rPr>
                <w:rFonts w:ascii="Calibri" w:eastAsia="Book Antiqua" w:hAnsi="Calibri" w:cs="Calibri"/>
              </w:rPr>
            </w:pPr>
            <w:r w:rsidRPr="004C33D8">
              <w:rPr>
                <w:rFonts w:ascii="Calibri" w:eastAsia="Book Antiqua" w:hAnsi="Calibri" w:cs="Calibri"/>
              </w:rPr>
              <w:t xml:space="preserve">Central Procurement Cell, </w:t>
            </w:r>
          </w:p>
          <w:p w:rsidR="001C54D9" w:rsidRPr="004C33D8" w:rsidRDefault="006031C3" w:rsidP="001C54D9">
            <w:pPr>
              <w:widowControl w:val="0"/>
              <w:autoSpaceDE w:val="0"/>
              <w:autoSpaceDN w:val="0"/>
              <w:jc w:val="both"/>
              <w:rPr>
                <w:rFonts w:ascii="Calibri" w:eastAsia="Book Antiqua" w:hAnsi="Calibri" w:cs="Calibri"/>
              </w:rPr>
            </w:pPr>
            <w:r w:rsidRPr="004C33D8">
              <w:rPr>
                <w:rFonts w:ascii="Calibri" w:eastAsia="Book Antiqua" w:hAnsi="Calibri" w:cs="Calibri"/>
              </w:rPr>
              <w:t xml:space="preserve">Odisha Power Transmission Corporation Ltd, </w:t>
            </w:r>
          </w:p>
          <w:p w:rsidR="001C54D9" w:rsidRPr="004C33D8" w:rsidRDefault="006031C3" w:rsidP="001C54D9">
            <w:pPr>
              <w:widowControl w:val="0"/>
              <w:autoSpaceDE w:val="0"/>
              <w:autoSpaceDN w:val="0"/>
              <w:jc w:val="both"/>
              <w:rPr>
                <w:rFonts w:ascii="Calibri" w:eastAsia="Book Antiqua" w:hAnsi="Calibri" w:cs="Calibri"/>
              </w:rPr>
            </w:pPr>
            <w:r>
              <w:rPr>
                <w:rFonts w:ascii="Calibri" w:eastAsia="Book Antiqua" w:hAnsi="Calibri" w:cs="Calibri"/>
              </w:rPr>
              <w:t>Tech Tower, JANPATH, Bhubaneswar-751007</w:t>
            </w:r>
          </w:p>
          <w:p w:rsidR="001C54D9" w:rsidRPr="004C33D8" w:rsidRDefault="006031C3" w:rsidP="001C54D9">
            <w:pPr>
              <w:widowControl w:val="0"/>
              <w:autoSpaceDE w:val="0"/>
              <w:autoSpaceDN w:val="0"/>
              <w:jc w:val="both"/>
              <w:rPr>
                <w:rFonts w:ascii="Calibri" w:eastAsia="Book Antiqua" w:hAnsi="Calibri" w:cs="Calibri"/>
              </w:rPr>
            </w:pPr>
            <w:r w:rsidRPr="004C33D8">
              <w:rPr>
                <w:rFonts w:ascii="Calibri" w:eastAsia="Book Antiqua" w:hAnsi="Calibri" w:cs="Calibri"/>
              </w:rPr>
              <w:t xml:space="preserve"> </w:t>
            </w:r>
            <w:r w:rsidRPr="005459B3">
              <w:rPr>
                <w:rFonts w:ascii="Calibri" w:eastAsia="Book Antiqua" w:hAnsi="Calibri" w:cs="Calibri"/>
                <w:b/>
                <w:bCs/>
              </w:rPr>
              <w:t>(e-mail ID: sgm.cpc@optcl.co.in</w:t>
            </w:r>
            <w:r w:rsidRPr="004C33D8">
              <w:rPr>
                <w:rFonts w:ascii="Calibri" w:eastAsia="Book Antiqua" w:hAnsi="Calibri" w:cs="Calibri"/>
              </w:rPr>
              <w:t xml:space="preserve"> )</w:t>
            </w:r>
          </w:p>
          <w:p w:rsidR="001C54D9" w:rsidRPr="0086023F" w:rsidRDefault="001C54D9" w:rsidP="001C54D9">
            <w:pPr>
              <w:widowControl w:val="0"/>
              <w:autoSpaceDE w:val="0"/>
              <w:autoSpaceDN w:val="0"/>
              <w:jc w:val="both"/>
              <w:rPr>
                <w:rFonts w:ascii="Calibri" w:eastAsia="Book Antiqua" w:hAnsi="Calibri" w:cs="Calibri"/>
              </w:rPr>
            </w:pPr>
          </w:p>
          <w:p w:rsidR="001C54D9" w:rsidRPr="005F3296" w:rsidRDefault="006031C3" w:rsidP="001C54D9">
            <w:pPr>
              <w:widowControl w:val="0"/>
              <w:autoSpaceDE w:val="0"/>
              <w:autoSpaceDN w:val="0"/>
              <w:jc w:val="both"/>
              <w:rPr>
                <w:rFonts w:ascii="Calibri" w:eastAsia="Book Antiqua" w:hAnsi="Calibri" w:cs="Calibri"/>
                <w:b/>
                <w:bCs/>
              </w:rPr>
            </w:pPr>
            <w:r w:rsidRPr="005F3296">
              <w:rPr>
                <w:rFonts w:ascii="Calibri" w:eastAsia="Book Antiqua" w:hAnsi="Calibri" w:cs="Calibri"/>
                <w:b/>
                <w:bCs/>
              </w:rPr>
              <w:t>(d) Address for Bid Opening:</w:t>
            </w:r>
          </w:p>
          <w:p w:rsidR="001C54D9" w:rsidRPr="004C33D8" w:rsidRDefault="006031C3" w:rsidP="001C54D9">
            <w:pPr>
              <w:widowControl w:val="0"/>
              <w:autoSpaceDE w:val="0"/>
              <w:autoSpaceDN w:val="0"/>
              <w:jc w:val="both"/>
              <w:rPr>
                <w:rFonts w:ascii="Calibri" w:eastAsia="Book Antiqua" w:hAnsi="Calibri" w:cs="Calibri"/>
              </w:rPr>
            </w:pPr>
            <w:r w:rsidRPr="004C33D8">
              <w:rPr>
                <w:rFonts w:ascii="Calibri" w:eastAsia="Book Antiqua" w:hAnsi="Calibri" w:cs="Calibri"/>
              </w:rPr>
              <w:t xml:space="preserve">O/O </w:t>
            </w:r>
            <w:r w:rsidR="00A22ADD">
              <w:rPr>
                <w:rFonts w:ascii="Calibri" w:eastAsia="Book Antiqua" w:hAnsi="Calibri" w:cs="Calibri"/>
              </w:rPr>
              <w:t xml:space="preserve">Chief </w:t>
            </w:r>
            <w:r w:rsidRPr="004C33D8">
              <w:rPr>
                <w:rFonts w:ascii="Calibri" w:eastAsia="Book Antiqua" w:hAnsi="Calibri" w:cs="Calibri"/>
              </w:rPr>
              <w:t xml:space="preserve"> General Manager,</w:t>
            </w:r>
          </w:p>
          <w:p w:rsidR="001C54D9" w:rsidRPr="004C33D8" w:rsidRDefault="006031C3" w:rsidP="001C54D9">
            <w:pPr>
              <w:widowControl w:val="0"/>
              <w:autoSpaceDE w:val="0"/>
              <w:autoSpaceDN w:val="0"/>
              <w:jc w:val="both"/>
              <w:rPr>
                <w:rFonts w:ascii="Calibri" w:eastAsia="Book Antiqua" w:hAnsi="Calibri" w:cs="Calibri"/>
              </w:rPr>
            </w:pPr>
            <w:r w:rsidRPr="004C33D8">
              <w:rPr>
                <w:rFonts w:ascii="Calibri" w:eastAsia="Book Antiqua" w:hAnsi="Calibri" w:cs="Calibri"/>
              </w:rPr>
              <w:t xml:space="preserve">Central Procurement Cell, </w:t>
            </w:r>
          </w:p>
          <w:p w:rsidR="001C54D9" w:rsidRPr="004C33D8" w:rsidRDefault="006031C3" w:rsidP="001C54D9">
            <w:pPr>
              <w:widowControl w:val="0"/>
              <w:autoSpaceDE w:val="0"/>
              <w:autoSpaceDN w:val="0"/>
              <w:jc w:val="both"/>
              <w:rPr>
                <w:rFonts w:ascii="Calibri" w:eastAsia="Book Antiqua" w:hAnsi="Calibri" w:cs="Calibri"/>
              </w:rPr>
            </w:pPr>
            <w:r w:rsidRPr="004C33D8">
              <w:rPr>
                <w:rFonts w:ascii="Calibri" w:eastAsia="Book Antiqua" w:hAnsi="Calibri" w:cs="Calibri"/>
              </w:rPr>
              <w:t xml:space="preserve">Odisha Power Transmission Corporation Ltd, </w:t>
            </w:r>
          </w:p>
          <w:p w:rsidR="001C54D9" w:rsidRPr="004C33D8" w:rsidRDefault="006031C3" w:rsidP="001C54D9">
            <w:pPr>
              <w:widowControl w:val="0"/>
              <w:autoSpaceDE w:val="0"/>
              <w:autoSpaceDN w:val="0"/>
              <w:jc w:val="both"/>
              <w:rPr>
                <w:rFonts w:ascii="Calibri" w:eastAsia="Book Antiqua" w:hAnsi="Calibri" w:cs="Calibri"/>
              </w:rPr>
            </w:pPr>
            <w:r>
              <w:rPr>
                <w:rFonts w:ascii="Calibri" w:eastAsia="Book Antiqua" w:hAnsi="Calibri" w:cs="Calibri"/>
              </w:rPr>
              <w:t>Tech Tower, JANPATH, Bhubaneswar-751007</w:t>
            </w:r>
          </w:p>
          <w:p w:rsidR="001C54D9" w:rsidRPr="004C33D8" w:rsidRDefault="006031C3" w:rsidP="001C54D9">
            <w:pPr>
              <w:widowControl w:val="0"/>
              <w:autoSpaceDE w:val="0"/>
              <w:autoSpaceDN w:val="0"/>
              <w:jc w:val="both"/>
              <w:rPr>
                <w:rFonts w:ascii="Calibri" w:eastAsia="Book Antiqua" w:hAnsi="Calibri" w:cs="Calibri"/>
              </w:rPr>
            </w:pPr>
            <w:r w:rsidRPr="004C33D8">
              <w:rPr>
                <w:rFonts w:ascii="Calibri" w:eastAsia="Book Antiqua" w:hAnsi="Calibri" w:cs="Calibri"/>
              </w:rPr>
              <w:t xml:space="preserve"> (e-mail ID: sgm.cpc@optcl.co.in )</w:t>
            </w:r>
          </w:p>
          <w:p w:rsidR="001C54D9" w:rsidRPr="0086023F" w:rsidRDefault="001C54D9" w:rsidP="001C54D9">
            <w:pPr>
              <w:widowControl w:val="0"/>
              <w:autoSpaceDE w:val="0"/>
              <w:autoSpaceDN w:val="0"/>
              <w:jc w:val="both"/>
              <w:rPr>
                <w:rFonts w:ascii="Calibri" w:eastAsia="Book Antiqua" w:hAnsi="Calibri" w:cs="Calibri"/>
              </w:rPr>
            </w:pPr>
          </w:p>
          <w:p w:rsidR="001C54D9" w:rsidRPr="005F3296" w:rsidRDefault="006031C3" w:rsidP="001C54D9">
            <w:pPr>
              <w:widowControl w:val="0"/>
              <w:autoSpaceDE w:val="0"/>
              <w:autoSpaceDN w:val="0"/>
              <w:jc w:val="both"/>
              <w:rPr>
                <w:rFonts w:ascii="Calibri" w:eastAsia="Book Antiqua" w:hAnsi="Calibri" w:cs="Calibri"/>
                <w:b/>
                <w:bCs/>
              </w:rPr>
            </w:pPr>
            <w:r w:rsidRPr="005F3296">
              <w:rPr>
                <w:rFonts w:ascii="Calibri" w:eastAsia="Book Antiqua" w:hAnsi="Calibri" w:cs="Calibri"/>
                <w:b/>
                <w:bCs/>
              </w:rPr>
              <w:t>(e) Time and date for Bid Opening – First Envelope:</w:t>
            </w:r>
          </w:p>
          <w:p w:rsidR="001C54D9" w:rsidRPr="0086023F" w:rsidRDefault="006031C3" w:rsidP="001C54D9">
            <w:pPr>
              <w:widowControl w:val="0"/>
              <w:autoSpaceDE w:val="0"/>
              <w:autoSpaceDN w:val="0"/>
              <w:jc w:val="both"/>
              <w:rPr>
                <w:rFonts w:ascii="Calibri" w:eastAsia="Book Antiqua" w:hAnsi="Calibri" w:cs="Calibri"/>
              </w:rPr>
            </w:pPr>
            <w:r w:rsidRPr="008828C7">
              <w:rPr>
                <w:rFonts w:ascii="Calibri" w:eastAsia="Book Antiqua" w:hAnsi="Calibri" w:cs="Calibri"/>
                <w:highlight w:val="yellow"/>
              </w:rPr>
              <w:t xml:space="preserve">Date: </w:t>
            </w:r>
            <w:r w:rsidR="004150C1">
              <w:rPr>
                <w:rFonts w:ascii="Calibri" w:eastAsia="Book Antiqua" w:hAnsi="Calibri" w:cs="Calibri"/>
                <w:highlight w:val="yellow"/>
              </w:rPr>
              <w:t xml:space="preserve">  </w:t>
            </w:r>
            <w:r w:rsidR="00592752">
              <w:rPr>
                <w:rFonts w:ascii="Calibri" w:eastAsia="Book Antiqua" w:hAnsi="Calibri" w:cs="Calibri"/>
                <w:highlight w:val="yellow"/>
              </w:rPr>
              <w:t>11</w:t>
            </w:r>
            <w:r w:rsidR="00D30EA2">
              <w:rPr>
                <w:rFonts w:ascii="Calibri" w:eastAsia="Book Antiqua" w:hAnsi="Calibri" w:cs="Calibri"/>
                <w:highlight w:val="yellow"/>
              </w:rPr>
              <w:t xml:space="preserve">.03.2026 </w:t>
            </w:r>
            <w:r w:rsidRPr="008828C7">
              <w:rPr>
                <w:rFonts w:ascii="Calibri" w:eastAsia="Book Antiqua" w:hAnsi="Calibri" w:cs="Calibri"/>
                <w:highlight w:val="yellow"/>
              </w:rPr>
              <w:t xml:space="preserve">Time: </w:t>
            </w:r>
            <w:r w:rsidR="00477240">
              <w:rPr>
                <w:rFonts w:ascii="Calibri" w:eastAsia="Book Antiqua" w:hAnsi="Calibri" w:cs="Calibri"/>
                <w:highlight w:val="yellow"/>
              </w:rPr>
              <w:t>11.0</w:t>
            </w:r>
            <w:r w:rsidR="00080D22" w:rsidRPr="008828C7">
              <w:rPr>
                <w:rFonts w:ascii="Calibri" w:eastAsia="Book Antiqua" w:hAnsi="Calibri" w:cs="Calibri"/>
                <w:highlight w:val="yellow"/>
              </w:rPr>
              <w:t>0</w:t>
            </w:r>
            <w:r w:rsidRPr="008828C7">
              <w:rPr>
                <w:rFonts w:ascii="Calibri" w:eastAsia="Book Antiqua" w:hAnsi="Calibri" w:cs="Calibri"/>
                <w:highlight w:val="yellow"/>
              </w:rPr>
              <w:t xml:space="preserve"> hours (Indian Standard Time)</w:t>
            </w:r>
          </w:p>
          <w:p w:rsidR="001C54D9" w:rsidRPr="001331F1" w:rsidRDefault="006031C3" w:rsidP="001C54D9">
            <w:pPr>
              <w:widowControl w:val="0"/>
              <w:autoSpaceDE w:val="0"/>
              <w:autoSpaceDN w:val="0"/>
              <w:jc w:val="both"/>
              <w:rPr>
                <w:rFonts w:ascii="Calibri" w:eastAsia="Book Antiqua" w:hAnsi="Calibri" w:cs="Calibri"/>
                <w:highlight w:val="yellow"/>
              </w:rPr>
            </w:pPr>
            <w:r w:rsidRPr="006C7B13">
              <w:rPr>
                <w:rFonts w:ascii="Calibri" w:eastAsia="Book Antiqua" w:hAnsi="Calibri" w:cs="Calibri"/>
                <w:b/>
                <w:bCs/>
              </w:rPr>
              <w:t>(</w:t>
            </w:r>
            <w:r w:rsidR="005F3296">
              <w:rPr>
                <w:rFonts w:ascii="Calibri" w:eastAsia="Book Antiqua" w:hAnsi="Calibri" w:cs="Calibri"/>
                <w:b/>
                <w:bCs/>
              </w:rPr>
              <w:t>i</w:t>
            </w:r>
            <w:r w:rsidRPr="006C7B13">
              <w:rPr>
                <w:rFonts w:ascii="Calibri" w:eastAsia="Book Antiqua" w:hAnsi="Calibri" w:cs="Calibri"/>
                <w:b/>
                <w:bCs/>
              </w:rPr>
              <w:t>)</w:t>
            </w:r>
            <w:r w:rsidRPr="0086023F">
              <w:rPr>
                <w:rFonts w:ascii="Calibri" w:eastAsia="Book Antiqua" w:hAnsi="Calibri" w:cs="Calibri"/>
              </w:rPr>
              <w:tab/>
              <w:t>Bid Title:</w:t>
            </w:r>
            <w:r w:rsidR="00080D22">
              <w:rPr>
                <w:rFonts w:ascii="Calibri" w:eastAsia="Book Antiqua" w:hAnsi="Calibri" w:cs="Calibri"/>
              </w:rPr>
              <w:t xml:space="preserve"> </w:t>
            </w:r>
            <w:r w:rsidR="004150C1" w:rsidRPr="002A31CD">
              <w:rPr>
                <w:rFonts w:ascii="Book Antiqua" w:eastAsia="Book Antiqua" w:hAnsi="Book Antiqua" w:cs="Book Antiqua"/>
                <w:b/>
              </w:rPr>
              <w:t xml:space="preserve">Engineering, Supply, Erection, Testing and commissioning </w:t>
            </w:r>
            <w:r w:rsidR="004150C1">
              <w:rPr>
                <w:rFonts w:ascii="Book Antiqua" w:eastAsia="Book Antiqua" w:hAnsi="Book Antiqua" w:cs="Book Antiqua"/>
                <w:b/>
              </w:rPr>
              <w:t xml:space="preserve">of </w:t>
            </w:r>
            <w:r w:rsidR="004150C1" w:rsidRPr="00963C04">
              <w:rPr>
                <w:rFonts w:ascii="Book Antiqua" w:eastAsia="Book Antiqua" w:hAnsi="Book Antiqua" w:cs="Book Antiqua"/>
                <w:b/>
              </w:rPr>
              <w:t xml:space="preserve">2 x 80 MVA, 132/33 KV Sub-station Manamunda with SAS and associated 132 KV LILO line </w:t>
            </w:r>
            <w:r w:rsidR="004150C1">
              <w:rPr>
                <w:rFonts w:ascii="Book Antiqua" w:eastAsia="Book Antiqua" w:hAnsi="Book Antiqua" w:cs="Book Antiqua"/>
                <w:b/>
              </w:rPr>
              <w:t xml:space="preserve">on 132 KV Sonepur - Boudh line </w:t>
            </w:r>
            <w:r w:rsidR="004150C1" w:rsidRPr="00963C04">
              <w:rPr>
                <w:rFonts w:ascii="Book Antiqua" w:eastAsia="Book Antiqua" w:hAnsi="Book Antiqua" w:cs="Book Antiqua"/>
                <w:b/>
              </w:rPr>
              <w:t>(Approx. Line Length- 6 Kms.)</w:t>
            </w:r>
            <w:r w:rsidR="004150C1">
              <w:rPr>
                <w:rFonts w:ascii="Book Antiqua" w:eastAsia="Book Antiqua" w:hAnsi="Book Antiqua" w:cs="Book Antiqua"/>
                <w:b/>
              </w:rPr>
              <w:t xml:space="preserve"> &amp;</w:t>
            </w:r>
            <w:r w:rsidR="004150C1" w:rsidRPr="00963C04">
              <w:rPr>
                <w:rFonts w:ascii="Book Antiqua" w:eastAsia="Book Antiqua" w:hAnsi="Book Antiqua" w:cs="Book Antiqua"/>
                <w:b/>
              </w:rPr>
              <w:t xml:space="preserve">2nd Circuit Stringing of 132KV Sonepur-Boudh Circuit along with 132KV Feeder Bay at existing 132/33KV Grid Sub-Station Sonepur and at existing </w:t>
            </w:r>
            <w:r w:rsidR="004150C1">
              <w:rPr>
                <w:rFonts w:ascii="Book Antiqua" w:eastAsia="Book Antiqua" w:hAnsi="Book Antiqua" w:cs="Book Antiqua"/>
                <w:b/>
              </w:rPr>
              <w:t>132/33KV Grid Sub-Station Boudh</w:t>
            </w:r>
            <w:r w:rsidR="00477240">
              <w:rPr>
                <w:rFonts w:ascii="Book Antiqua" w:eastAsia="Book Antiqua" w:hAnsi="Book Antiqua" w:cs="Book Antiqua"/>
                <w:b/>
              </w:rPr>
              <w:t xml:space="preserve"> on EPC </w:t>
            </w:r>
            <w:r w:rsidR="00477240" w:rsidRPr="00D15AE9">
              <w:rPr>
                <w:rFonts w:ascii="Book Antiqua" w:eastAsia="Book Antiqua" w:hAnsi="Book Antiqua" w:cs="Book Antiqua"/>
                <w:b/>
              </w:rPr>
              <w:t>contract basis</w:t>
            </w:r>
            <w:r w:rsidR="00D30EA2" w:rsidRPr="00D30EA2">
              <w:rPr>
                <w:rFonts w:ascii="Book Antiqua" w:eastAsia="Book Antiqua" w:hAnsi="Book Antiqua" w:cs="Book Antiqua"/>
                <w:b/>
              </w:rPr>
              <w:t>.</w:t>
            </w:r>
          </w:p>
          <w:p w:rsidR="00080D22" w:rsidRPr="003F22AF" w:rsidRDefault="006031C3" w:rsidP="001C54D9">
            <w:pPr>
              <w:widowControl w:val="0"/>
              <w:autoSpaceDE w:val="0"/>
              <w:autoSpaceDN w:val="0"/>
              <w:jc w:val="both"/>
              <w:rPr>
                <w:rFonts w:ascii="Calibri" w:eastAsia="Book Antiqua" w:hAnsi="Calibri" w:cs="Kalinga"/>
                <w:b/>
                <w:bCs/>
              </w:rPr>
            </w:pPr>
            <w:r w:rsidRPr="003F22AF">
              <w:rPr>
                <w:rFonts w:ascii="Calibri" w:eastAsia="Book Antiqua" w:hAnsi="Calibri" w:cs="Calibri"/>
              </w:rPr>
              <w:t xml:space="preserve">&amp; Specification No: </w:t>
            </w:r>
          </w:p>
          <w:p w:rsidR="001C54D9" w:rsidRPr="0086023F" w:rsidRDefault="006031C3" w:rsidP="001C54D9">
            <w:pPr>
              <w:widowControl w:val="0"/>
              <w:autoSpaceDE w:val="0"/>
              <w:autoSpaceDN w:val="0"/>
              <w:jc w:val="both"/>
              <w:rPr>
                <w:rFonts w:ascii="Calibri" w:eastAsia="Book Antiqua" w:hAnsi="Calibri" w:cs="Calibri"/>
              </w:rPr>
            </w:pPr>
            <w:r>
              <w:rPr>
                <w:rFonts w:ascii="Book Antiqua" w:eastAsia="Book Antiqua" w:hAnsi="Book Antiqua" w:cs="Book Antiqua"/>
                <w:b/>
                <w:bCs/>
                <w:sz w:val="20"/>
                <w:szCs w:val="20"/>
              </w:rPr>
              <w:t>SGM-CPC-e-Tender-Manamundar-33/2025-26</w:t>
            </w:r>
            <w:r w:rsidR="00477240" w:rsidRPr="0086023F">
              <w:rPr>
                <w:rFonts w:ascii="Calibri" w:eastAsia="Book Antiqua" w:hAnsi="Calibri" w:cs="Calibri"/>
              </w:rPr>
              <w:t xml:space="preserve"> </w:t>
            </w:r>
            <w:r w:rsidRPr="0086023F">
              <w:rPr>
                <w:rFonts w:ascii="Calibri" w:eastAsia="Book Antiqua" w:hAnsi="Calibri" w:cs="Calibri"/>
              </w:rPr>
              <w:t xml:space="preserve">(insert Name of the Package &amp; Specification No.) </w:t>
            </w:r>
          </w:p>
          <w:p w:rsidR="001C54D9" w:rsidRPr="0086023F" w:rsidRDefault="006031C3" w:rsidP="001C54D9">
            <w:pPr>
              <w:widowControl w:val="0"/>
              <w:autoSpaceDE w:val="0"/>
              <w:autoSpaceDN w:val="0"/>
              <w:jc w:val="both"/>
              <w:rPr>
                <w:rFonts w:ascii="Calibri" w:eastAsia="Book Antiqua" w:hAnsi="Calibri" w:cs="Calibri"/>
                <w:b/>
                <w:bCs/>
              </w:rPr>
            </w:pPr>
            <w:r w:rsidRPr="0086023F">
              <w:rPr>
                <w:rFonts w:ascii="Calibri" w:eastAsia="Book Antiqua" w:hAnsi="Calibri" w:cs="Calibri"/>
                <w:b/>
                <w:bCs/>
              </w:rPr>
              <w:t>FIRST ENVELOPE</w:t>
            </w:r>
          </w:p>
          <w:p w:rsidR="001C54D9" w:rsidRPr="0086023F" w:rsidRDefault="006031C3" w:rsidP="001C54D9">
            <w:pPr>
              <w:widowControl w:val="0"/>
              <w:autoSpaceDE w:val="0"/>
              <w:autoSpaceDN w:val="0"/>
              <w:jc w:val="both"/>
              <w:rPr>
                <w:rFonts w:ascii="Calibri" w:eastAsia="Book Antiqua" w:hAnsi="Calibri" w:cs="Calibri"/>
              </w:rPr>
            </w:pPr>
            <w:r w:rsidRPr="006C7B13">
              <w:rPr>
                <w:rFonts w:ascii="Calibri" w:eastAsia="Book Antiqua" w:hAnsi="Calibri" w:cs="Calibri"/>
                <w:b/>
                <w:bCs/>
              </w:rPr>
              <w:t>(</w:t>
            </w:r>
            <w:r w:rsidR="005F3296">
              <w:rPr>
                <w:rFonts w:ascii="Calibri" w:eastAsia="Book Antiqua" w:hAnsi="Calibri" w:cs="Calibri"/>
                <w:b/>
                <w:bCs/>
              </w:rPr>
              <w:t>ii</w:t>
            </w:r>
            <w:r w:rsidRPr="006C7B13">
              <w:rPr>
                <w:rFonts w:ascii="Calibri" w:eastAsia="Book Antiqua" w:hAnsi="Calibri" w:cs="Calibri"/>
                <w:b/>
                <w:bCs/>
              </w:rPr>
              <w:t>)</w:t>
            </w:r>
            <w:r w:rsidRPr="0086023F">
              <w:rPr>
                <w:rFonts w:ascii="Calibri" w:eastAsia="Book Antiqua" w:hAnsi="Calibri" w:cs="Calibri"/>
              </w:rPr>
              <w:t xml:space="preserve"> Do not open before </w:t>
            </w:r>
            <w:r w:rsidR="00471DF2">
              <w:rPr>
                <w:rFonts w:ascii="Calibri" w:eastAsia="Book Antiqua" w:hAnsi="Calibri" w:cs="Calibri"/>
              </w:rPr>
              <w:t>11.0</w:t>
            </w:r>
            <w:r w:rsidR="00080D22">
              <w:rPr>
                <w:rFonts w:ascii="Calibri" w:eastAsia="Book Antiqua" w:hAnsi="Calibri" w:cs="Calibri"/>
              </w:rPr>
              <w:t>0</w:t>
            </w:r>
            <w:r w:rsidRPr="0086023F">
              <w:rPr>
                <w:rFonts w:ascii="Calibri" w:eastAsia="Book Antiqua" w:hAnsi="Calibri" w:cs="Calibri"/>
              </w:rPr>
              <w:t xml:space="preserve"> hours (</w:t>
            </w:r>
            <w:r w:rsidRPr="005F3296">
              <w:rPr>
                <w:rFonts w:ascii="Calibri" w:eastAsia="Book Antiqua" w:hAnsi="Calibri" w:cs="Calibri"/>
                <w:b/>
                <w:bCs/>
              </w:rPr>
              <w:t>Indian Standard Time</w:t>
            </w:r>
            <w:r w:rsidRPr="0086023F">
              <w:rPr>
                <w:rFonts w:ascii="Calibri" w:eastAsia="Book Antiqua" w:hAnsi="Calibri" w:cs="Calibri"/>
              </w:rPr>
              <w:t>) on</w:t>
            </w:r>
          </w:p>
          <w:p w:rsidR="001C54D9" w:rsidRPr="0086023F" w:rsidRDefault="006031C3" w:rsidP="00D30EA2">
            <w:pPr>
              <w:widowControl w:val="0"/>
              <w:autoSpaceDE w:val="0"/>
              <w:autoSpaceDN w:val="0"/>
              <w:jc w:val="both"/>
              <w:rPr>
                <w:rFonts w:ascii="Calibri" w:eastAsia="Book Antiqua" w:hAnsi="Calibri" w:cs="Calibri"/>
              </w:rPr>
            </w:pPr>
            <w:r w:rsidRPr="0086023F">
              <w:rPr>
                <w:rFonts w:ascii="Calibri" w:eastAsia="Book Antiqua" w:hAnsi="Calibri" w:cs="Calibri"/>
              </w:rPr>
              <w:tab/>
            </w:r>
            <w:r w:rsidR="00592752">
              <w:rPr>
                <w:rFonts w:ascii="Calibri" w:eastAsia="Book Antiqua" w:hAnsi="Calibri" w:cs="Calibri"/>
                <w:highlight w:val="yellow"/>
              </w:rPr>
              <w:t>11</w:t>
            </w:r>
            <w:bookmarkStart w:id="0" w:name="_GoBack"/>
            <w:bookmarkEnd w:id="0"/>
            <w:r w:rsidR="00D30EA2" w:rsidRPr="00D30EA2">
              <w:rPr>
                <w:rFonts w:ascii="Calibri" w:eastAsia="Book Antiqua" w:hAnsi="Calibri" w:cs="Calibri"/>
                <w:highlight w:val="yellow"/>
              </w:rPr>
              <w:t>.03.2026</w:t>
            </w:r>
          </w:p>
        </w:tc>
      </w:tr>
      <w:tr w:rsidR="0021041B" w:rsidTr="004C55C4">
        <w:tc>
          <w:tcPr>
            <w:tcW w:w="82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lastRenderedPageBreak/>
              <w:t>2</w:t>
            </w:r>
            <w:r w:rsidR="00396AE2">
              <w:rPr>
                <w:rFonts w:ascii="Calibri" w:eastAsia="Book Antiqua" w:hAnsi="Calibri" w:cs="Calibri"/>
              </w:rPr>
              <w:t>2</w:t>
            </w:r>
          </w:p>
        </w:tc>
        <w:tc>
          <w:tcPr>
            <w:tcW w:w="255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17.1</w:t>
            </w:r>
          </w:p>
        </w:tc>
        <w:tc>
          <w:tcPr>
            <w:tcW w:w="6709" w:type="dxa"/>
          </w:tcPr>
          <w:p w:rsidR="001C54D9" w:rsidRPr="0086023F" w:rsidRDefault="006031C3" w:rsidP="001C54D9">
            <w:pPr>
              <w:widowControl w:val="0"/>
              <w:autoSpaceDE w:val="0"/>
              <w:autoSpaceDN w:val="0"/>
              <w:rPr>
                <w:rFonts w:ascii="Calibri" w:eastAsia="Book Antiqua" w:hAnsi="Calibri" w:cs="Calibri"/>
                <w:b/>
                <w:bCs/>
              </w:rPr>
            </w:pPr>
            <w:r w:rsidRPr="0086023F">
              <w:rPr>
                <w:rFonts w:ascii="Calibri" w:eastAsia="Book Antiqua" w:hAnsi="Calibri" w:cs="Calibri"/>
                <w:b/>
                <w:bCs/>
              </w:rPr>
              <w:t>Supplementing ITB clause 17.1 with the following:</w:t>
            </w:r>
          </w:p>
          <w:p w:rsidR="001C54D9" w:rsidRPr="0086023F" w:rsidRDefault="006031C3" w:rsidP="001C54D9">
            <w:pPr>
              <w:widowControl w:val="0"/>
              <w:autoSpaceDE w:val="0"/>
              <w:autoSpaceDN w:val="0"/>
              <w:jc w:val="both"/>
              <w:rPr>
                <w:rFonts w:ascii="Calibri" w:eastAsia="Book Antiqua" w:hAnsi="Calibri" w:cs="Calibri"/>
                <w:b/>
                <w:bCs/>
              </w:rPr>
            </w:pPr>
            <w:r w:rsidRPr="0086023F">
              <w:rPr>
                <w:rFonts w:ascii="Calibri" w:eastAsia="Book Antiqua" w:hAnsi="Calibri" w:cs="Calibri"/>
              </w:rPr>
              <w:t xml:space="preserve">Hard copy of Joint Deed of Undertaking, duly signed and stamped on each page in original, if applicable as per </w:t>
            </w:r>
            <w:r w:rsidRPr="00BA4663">
              <w:rPr>
                <w:rFonts w:ascii="Calibri" w:eastAsia="Book Antiqua" w:hAnsi="Calibri" w:cs="Calibri"/>
                <w:b/>
                <w:bCs/>
              </w:rPr>
              <w:t>Annexure-A (BDS)</w:t>
            </w:r>
            <w:r w:rsidRPr="0086023F">
              <w:rPr>
                <w:rFonts w:ascii="Calibri" w:eastAsia="Book Antiqua" w:hAnsi="Calibri" w:cs="Calibri"/>
              </w:rPr>
              <w:t xml:space="preserve"> of the Bidding Documents in the Formats given </w:t>
            </w:r>
            <w:r w:rsidR="004F1B7E">
              <w:rPr>
                <w:rFonts w:ascii="Calibri" w:eastAsia="Book Antiqua" w:hAnsi="Calibri" w:cs="Calibri"/>
              </w:rPr>
              <w:t>in</w:t>
            </w:r>
            <w:r w:rsidRPr="00BA4663">
              <w:rPr>
                <w:rFonts w:ascii="Calibri" w:eastAsia="Book Antiqua" w:hAnsi="Calibri" w:cs="Calibri"/>
                <w:b/>
                <w:bCs/>
              </w:rPr>
              <w:t xml:space="preserve"> Section – VI: Sample Forms and Procedures,</w:t>
            </w:r>
            <w:r w:rsidRPr="0086023F">
              <w:rPr>
                <w:rFonts w:ascii="Calibri" w:eastAsia="Book Antiqua" w:hAnsi="Calibri" w:cs="Calibri"/>
              </w:rPr>
              <w:t xml:space="preserve"> must be received by the Employer at the address specified under </w:t>
            </w:r>
            <w:r w:rsidRPr="00BA4663">
              <w:rPr>
                <w:rFonts w:ascii="Calibri" w:eastAsia="Book Antiqua" w:hAnsi="Calibri" w:cs="Calibri"/>
                <w:b/>
                <w:bCs/>
              </w:rPr>
              <w:t>ITB Sub-Clause 16.2</w:t>
            </w:r>
            <w:r w:rsidRPr="0086023F">
              <w:rPr>
                <w:rFonts w:ascii="Calibri" w:eastAsia="Book Antiqua" w:hAnsi="Calibri" w:cs="Calibri"/>
              </w:rPr>
              <w:t xml:space="preserve"> no later than the time and date stated in the BDS.</w:t>
            </w:r>
          </w:p>
        </w:tc>
      </w:tr>
      <w:tr w:rsidR="0021041B" w:rsidTr="004C55C4">
        <w:tc>
          <w:tcPr>
            <w:tcW w:w="82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2</w:t>
            </w:r>
            <w:r w:rsidR="00396AE2">
              <w:rPr>
                <w:rFonts w:ascii="Calibri" w:eastAsia="Book Antiqua" w:hAnsi="Calibri" w:cs="Calibri"/>
              </w:rPr>
              <w:t>3</w:t>
            </w:r>
          </w:p>
        </w:tc>
        <w:tc>
          <w:tcPr>
            <w:tcW w:w="255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19.2</w:t>
            </w:r>
          </w:p>
        </w:tc>
        <w:tc>
          <w:tcPr>
            <w:tcW w:w="6709" w:type="dxa"/>
          </w:tcPr>
          <w:p w:rsidR="001C54D9" w:rsidRPr="0086023F" w:rsidRDefault="006031C3" w:rsidP="001C54D9">
            <w:pPr>
              <w:widowControl w:val="0"/>
              <w:autoSpaceDE w:val="0"/>
              <w:autoSpaceDN w:val="0"/>
              <w:rPr>
                <w:rFonts w:ascii="Calibri" w:eastAsia="Book Antiqua" w:hAnsi="Calibri" w:cs="Calibri"/>
                <w:b/>
                <w:bCs/>
              </w:rPr>
            </w:pPr>
            <w:r w:rsidRPr="0086023F">
              <w:rPr>
                <w:rFonts w:ascii="Calibri" w:eastAsia="Book Antiqua" w:hAnsi="Calibri" w:cs="Calibri"/>
                <w:b/>
                <w:bCs/>
              </w:rPr>
              <w:t>Replace the clause ITB 19.2 with the following:</w:t>
            </w:r>
          </w:p>
          <w:p w:rsidR="001C54D9" w:rsidRPr="0086023F" w:rsidRDefault="006031C3" w:rsidP="001C54D9">
            <w:pPr>
              <w:widowControl w:val="0"/>
              <w:autoSpaceDE w:val="0"/>
              <w:autoSpaceDN w:val="0"/>
              <w:rPr>
                <w:rFonts w:ascii="Calibri" w:eastAsia="Book Antiqua" w:hAnsi="Calibri" w:cs="Calibri"/>
              </w:rPr>
            </w:pPr>
            <w:r w:rsidRPr="0086023F">
              <w:rPr>
                <w:rFonts w:ascii="Calibri" w:eastAsia="Book Antiqua" w:hAnsi="Calibri" w:cs="Calibri"/>
              </w:rPr>
              <w:t>The Bidder’s modifications shall be done and submitted as follows:</w:t>
            </w:r>
          </w:p>
          <w:p w:rsidR="001C54D9" w:rsidRPr="0086023F" w:rsidRDefault="006031C3" w:rsidP="001C54D9">
            <w:pPr>
              <w:widowControl w:val="0"/>
              <w:autoSpaceDE w:val="0"/>
              <w:autoSpaceDN w:val="0"/>
              <w:rPr>
                <w:rFonts w:ascii="Calibri" w:eastAsia="Book Antiqua" w:hAnsi="Calibri" w:cs="Calibri"/>
              </w:rPr>
            </w:pPr>
            <w:r w:rsidRPr="006C7B13">
              <w:rPr>
                <w:rFonts w:ascii="Calibri" w:eastAsia="Book Antiqua" w:hAnsi="Calibri" w:cs="Calibri"/>
                <w:b/>
                <w:bCs/>
              </w:rPr>
              <w:t>(i)</w:t>
            </w:r>
            <w:r w:rsidRPr="0086023F">
              <w:rPr>
                <w:rFonts w:ascii="Calibri" w:eastAsia="Book Antiqua" w:hAnsi="Calibri" w:cs="Calibri"/>
              </w:rPr>
              <w:t xml:space="preserve"> VOID</w:t>
            </w:r>
          </w:p>
          <w:p w:rsidR="001C54D9" w:rsidRPr="0086023F" w:rsidRDefault="006031C3" w:rsidP="001C54D9">
            <w:pPr>
              <w:widowControl w:val="0"/>
              <w:autoSpaceDE w:val="0"/>
              <w:autoSpaceDN w:val="0"/>
              <w:rPr>
                <w:rFonts w:ascii="Calibri" w:eastAsia="Book Antiqua" w:hAnsi="Calibri" w:cs="Calibri"/>
                <w:b/>
                <w:bCs/>
              </w:rPr>
            </w:pPr>
            <w:r w:rsidRPr="006C7B13">
              <w:rPr>
                <w:rFonts w:ascii="Calibri" w:eastAsia="Book Antiqua" w:hAnsi="Calibri" w:cs="Calibri"/>
                <w:b/>
                <w:bCs/>
              </w:rPr>
              <w:t>(ii)</w:t>
            </w:r>
            <w:r w:rsidRPr="0086023F">
              <w:rPr>
                <w:rFonts w:ascii="Calibri" w:eastAsia="Book Antiqua" w:hAnsi="Calibri" w:cs="Calibri"/>
              </w:rPr>
              <w:t xml:space="preserve"> Soft copy of the entire bid if any modification is there.</w:t>
            </w:r>
          </w:p>
        </w:tc>
      </w:tr>
      <w:tr w:rsidR="0021041B" w:rsidTr="004C55C4">
        <w:tc>
          <w:tcPr>
            <w:tcW w:w="821" w:type="dxa"/>
          </w:tcPr>
          <w:p w:rsidR="00D06327"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24</w:t>
            </w:r>
          </w:p>
        </w:tc>
        <w:tc>
          <w:tcPr>
            <w:tcW w:w="2551" w:type="dxa"/>
          </w:tcPr>
          <w:p w:rsidR="00D06327"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 xml:space="preserve">ITB </w:t>
            </w:r>
            <w:r>
              <w:rPr>
                <w:rFonts w:ascii="Calibri" w:eastAsia="Book Antiqua" w:hAnsi="Calibri" w:cs="Calibri"/>
              </w:rPr>
              <w:t>20.3</w:t>
            </w:r>
          </w:p>
        </w:tc>
        <w:tc>
          <w:tcPr>
            <w:tcW w:w="6709" w:type="dxa"/>
          </w:tcPr>
          <w:p w:rsidR="00D06327" w:rsidRPr="00516516" w:rsidRDefault="006031C3" w:rsidP="00D06327">
            <w:pPr>
              <w:widowControl w:val="0"/>
              <w:autoSpaceDE w:val="0"/>
              <w:autoSpaceDN w:val="0"/>
              <w:rPr>
                <w:rFonts w:ascii="Calibri" w:eastAsia="Book Antiqua" w:hAnsi="Calibri" w:cs="Calibri"/>
                <w:b/>
                <w:bCs/>
              </w:rPr>
            </w:pPr>
            <w:r w:rsidRPr="00516516">
              <w:rPr>
                <w:rFonts w:ascii="Calibri" w:eastAsia="Book Antiqua" w:hAnsi="Calibri" w:cs="Calibri"/>
                <w:b/>
                <w:bCs/>
              </w:rPr>
              <w:t>Supplementing ITB clause 20.3 with the following:</w:t>
            </w:r>
          </w:p>
          <w:p w:rsidR="00D06327" w:rsidRPr="00516516" w:rsidRDefault="006031C3" w:rsidP="001C54D9">
            <w:pPr>
              <w:widowControl w:val="0"/>
              <w:autoSpaceDE w:val="0"/>
              <w:autoSpaceDN w:val="0"/>
              <w:rPr>
                <w:rFonts w:ascii="Calibri" w:eastAsia="Book Antiqua" w:hAnsi="Calibri" w:cs="Calibri"/>
                <w:b/>
                <w:bCs/>
              </w:rPr>
            </w:pPr>
            <w:r w:rsidRPr="00516516">
              <w:rPr>
                <w:rFonts w:ascii="Calibri" w:eastAsia="Book Antiqua" w:hAnsi="Calibri" w:cs="Kalinga"/>
              </w:rPr>
              <w:t>On</w:t>
            </w:r>
            <w:r w:rsidRPr="00516516">
              <w:rPr>
                <w:rFonts w:ascii="Calibri" w:eastAsia="Book Antiqua" w:hAnsi="Calibri" w:cs="Kalinga"/>
                <w:spacing w:val="1"/>
              </w:rPr>
              <w:t xml:space="preserve"> </w:t>
            </w:r>
            <w:r w:rsidRPr="00516516">
              <w:rPr>
                <w:rFonts w:ascii="Calibri" w:eastAsia="Book Antiqua" w:hAnsi="Calibri" w:cs="Kalinga"/>
              </w:rPr>
              <w:t>behalf</w:t>
            </w:r>
            <w:r w:rsidRPr="00516516">
              <w:rPr>
                <w:rFonts w:ascii="Calibri" w:eastAsia="Book Antiqua" w:hAnsi="Calibri" w:cs="Kalinga"/>
                <w:spacing w:val="1"/>
              </w:rPr>
              <w:t xml:space="preserve"> </w:t>
            </w:r>
            <w:r w:rsidRPr="00516516">
              <w:rPr>
                <w:rFonts w:ascii="Calibri" w:eastAsia="Book Antiqua" w:hAnsi="Calibri" w:cs="Kalinga"/>
              </w:rPr>
              <w:t>of</w:t>
            </w:r>
            <w:r w:rsidRPr="00516516">
              <w:rPr>
                <w:rFonts w:ascii="Calibri" w:eastAsia="Book Antiqua" w:hAnsi="Calibri" w:cs="Kalinga"/>
                <w:spacing w:val="1"/>
              </w:rPr>
              <w:t xml:space="preserve"> </w:t>
            </w:r>
            <w:r w:rsidRPr="00516516">
              <w:rPr>
                <w:rFonts w:ascii="Calibri" w:eastAsia="Book Antiqua" w:hAnsi="Calibri" w:cs="Kalinga"/>
              </w:rPr>
              <w:t>Employer,</w:t>
            </w:r>
            <w:r w:rsidRPr="00516516">
              <w:rPr>
                <w:rFonts w:ascii="Calibri" w:eastAsia="Book Antiqua" w:hAnsi="Calibri" w:cs="Kalinga"/>
                <w:spacing w:val="1"/>
              </w:rPr>
              <w:t xml:space="preserve"> </w:t>
            </w:r>
            <w:r w:rsidRPr="00516516">
              <w:rPr>
                <w:rFonts w:ascii="Calibri" w:eastAsia="Book Antiqua" w:hAnsi="Calibri" w:cs="Kalinga"/>
              </w:rPr>
              <w:t>the</w:t>
            </w:r>
            <w:r w:rsidRPr="00516516">
              <w:rPr>
                <w:rFonts w:ascii="Calibri" w:eastAsia="Book Antiqua" w:hAnsi="Calibri" w:cs="Kalinga"/>
                <w:spacing w:val="1"/>
              </w:rPr>
              <w:t xml:space="preserve"> </w:t>
            </w:r>
            <w:r w:rsidRPr="00516516">
              <w:rPr>
                <w:rFonts w:ascii="Calibri" w:eastAsia="Book Antiqua" w:hAnsi="Calibri" w:cs="Kalinga"/>
                <w:b/>
              </w:rPr>
              <w:t>Integrity</w:t>
            </w:r>
            <w:r w:rsidRPr="00516516">
              <w:rPr>
                <w:rFonts w:ascii="Calibri" w:eastAsia="Book Antiqua" w:hAnsi="Calibri" w:cs="Kalinga"/>
                <w:b/>
                <w:spacing w:val="1"/>
              </w:rPr>
              <w:t xml:space="preserve"> </w:t>
            </w:r>
            <w:r w:rsidRPr="00516516">
              <w:rPr>
                <w:rFonts w:ascii="Calibri" w:eastAsia="Book Antiqua" w:hAnsi="Calibri" w:cs="Kalinga"/>
                <w:b/>
              </w:rPr>
              <w:t>Pact</w:t>
            </w:r>
            <w:r w:rsidRPr="00516516">
              <w:rPr>
                <w:rFonts w:ascii="Calibri" w:eastAsia="Book Antiqua" w:hAnsi="Calibri" w:cs="Kalinga"/>
                <w:b/>
                <w:spacing w:val="1"/>
              </w:rPr>
              <w:t xml:space="preserve"> </w:t>
            </w:r>
            <w:r w:rsidRPr="00516516">
              <w:rPr>
                <w:rFonts w:ascii="Calibri" w:eastAsia="Book Antiqua" w:hAnsi="Calibri" w:cs="Kalinga"/>
                <w:b/>
              </w:rPr>
              <w:t>and</w:t>
            </w:r>
            <w:r w:rsidRPr="00516516">
              <w:rPr>
                <w:rFonts w:ascii="Calibri" w:eastAsia="Book Antiqua" w:hAnsi="Calibri" w:cs="Kalinga"/>
                <w:b/>
                <w:spacing w:val="52"/>
              </w:rPr>
              <w:t xml:space="preserve"> </w:t>
            </w:r>
            <w:r w:rsidRPr="00516516">
              <w:rPr>
                <w:rFonts w:ascii="Calibri" w:eastAsia="Book Antiqua" w:hAnsi="Calibri" w:cs="Kalinga"/>
                <w:b/>
              </w:rPr>
              <w:t>Safety</w:t>
            </w:r>
            <w:r w:rsidRPr="00516516">
              <w:rPr>
                <w:rFonts w:ascii="Calibri" w:eastAsia="Book Antiqua" w:hAnsi="Calibri" w:cs="Kalinga"/>
                <w:b/>
                <w:spacing w:val="53"/>
              </w:rPr>
              <w:t xml:space="preserve"> </w:t>
            </w:r>
            <w:r w:rsidRPr="00516516">
              <w:rPr>
                <w:rFonts w:ascii="Calibri" w:eastAsia="Book Antiqua" w:hAnsi="Calibri" w:cs="Kalinga"/>
                <w:b/>
              </w:rPr>
              <w:t>Pact</w:t>
            </w:r>
            <w:r w:rsidRPr="00516516">
              <w:rPr>
                <w:rFonts w:ascii="Calibri" w:eastAsia="Book Antiqua" w:hAnsi="Calibri" w:cs="Kalinga"/>
                <w:spacing w:val="53"/>
              </w:rPr>
              <w:t xml:space="preserve"> </w:t>
            </w:r>
            <w:r w:rsidRPr="00516516">
              <w:rPr>
                <w:rFonts w:ascii="Calibri" w:eastAsia="Book Antiqua" w:hAnsi="Calibri" w:cs="Kalinga"/>
              </w:rPr>
              <w:t>will</w:t>
            </w:r>
            <w:r w:rsidRPr="00516516">
              <w:rPr>
                <w:rFonts w:ascii="Calibri" w:eastAsia="Book Antiqua" w:hAnsi="Calibri" w:cs="Kalinga"/>
                <w:spacing w:val="53"/>
              </w:rPr>
              <w:t xml:space="preserve"> </w:t>
            </w:r>
            <w:r w:rsidRPr="00516516">
              <w:rPr>
                <w:rFonts w:ascii="Calibri" w:eastAsia="Book Antiqua" w:hAnsi="Calibri" w:cs="Kalinga"/>
              </w:rPr>
              <w:t>be</w:t>
            </w:r>
            <w:r w:rsidRPr="00516516">
              <w:rPr>
                <w:rFonts w:ascii="Calibri" w:eastAsia="Book Antiqua" w:hAnsi="Calibri" w:cs="Kalinga"/>
                <w:spacing w:val="1"/>
              </w:rPr>
              <w:t xml:space="preserve"> </w:t>
            </w:r>
            <w:r w:rsidRPr="00516516">
              <w:rPr>
                <w:rFonts w:ascii="Calibri" w:eastAsia="Book Antiqua" w:hAnsi="Calibri" w:cs="Kalinga"/>
              </w:rPr>
              <w:t>signed</w:t>
            </w:r>
            <w:r w:rsidRPr="00516516">
              <w:rPr>
                <w:rFonts w:ascii="Calibri" w:eastAsia="Book Antiqua" w:hAnsi="Calibri" w:cs="Kalinga"/>
                <w:spacing w:val="37"/>
              </w:rPr>
              <w:t xml:space="preserve"> </w:t>
            </w:r>
            <w:r w:rsidRPr="00516516">
              <w:rPr>
                <w:rFonts w:ascii="Calibri" w:eastAsia="Book Antiqua" w:hAnsi="Calibri" w:cs="Kalinga"/>
              </w:rPr>
              <w:t>by</w:t>
            </w:r>
            <w:r w:rsidRPr="00516516">
              <w:rPr>
                <w:rFonts w:ascii="Calibri" w:eastAsia="Book Antiqua" w:hAnsi="Calibri" w:cs="Kalinga"/>
                <w:spacing w:val="39"/>
              </w:rPr>
              <w:t xml:space="preserve"> </w:t>
            </w:r>
            <w:r w:rsidRPr="00516516">
              <w:rPr>
                <w:rFonts w:ascii="Calibri" w:eastAsia="Book Antiqua" w:hAnsi="Calibri" w:cs="Kalinga"/>
              </w:rPr>
              <w:t>its</w:t>
            </w:r>
            <w:r w:rsidRPr="00516516">
              <w:rPr>
                <w:rFonts w:ascii="Calibri" w:eastAsia="Book Antiqua" w:hAnsi="Calibri" w:cs="Kalinga"/>
                <w:spacing w:val="36"/>
              </w:rPr>
              <w:t xml:space="preserve"> </w:t>
            </w:r>
            <w:r w:rsidRPr="00516516">
              <w:rPr>
                <w:rFonts w:ascii="Calibri" w:eastAsia="Book Antiqua" w:hAnsi="Calibri" w:cs="Kalinga"/>
              </w:rPr>
              <w:t>representative within 30 days of Award of the contract.</w:t>
            </w:r>
          </w:p>
        </w:tc>
      </w:tr>
      <w:tr w:rsidR="0021041B" w:rsidTr="004C55C4">
        <w:tc>
          <w:tcPr>
            <w:tcW w:w="821" w:type="dxa"/>
          </w:tcPr>
          <w:p w:rsidR="00D412BD"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25</w:t>
            </w:r>
          </w:p>
        </w:tc>
        <w:tc>
          <w:tcPr>
            <w:tcW w:w="2551" w:type="dxa"/>
          </w:tcPr>
          <w:p w:rsidR="00D412BD"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ITB 21.1</w:t>
            </w:r>
          </w:p>
        </w:tc>
        <w:tc>
          <w:tcPr>
            <w:tcW w:w="6709" w:type="dxa"/>
          </w:tcPr>
          <w:p w:rsidR="00D412BD" w:rsidRPr="00516516" w:rsidRDefault="006031C3" w:rsidP="00D412BD">
            <w:pPr>
              <w:widowControl w:val="0"/>
              <w:tabs>
                <w:tab w:val="left" w:pos="1188"/>
                <w:tab w:val="left" w:pos="1189"/>
              </w:tabs>
              <w:autoSpaceDE w:val="0"/>
              <w:autoSpaceDN w:val="0"/>
              <w:ind w:left="928" w:hanging="721"/>
              <w:outlineLvl w:val="0"/>
              <w:rPr>
                <w:rFonts w:ascii="Calibri" w:eastAsia="Palatino Linotype" w:hAnsi="Calibri" w:cs="Calibri"/>
                <w:b/>
                <w:bCs/>
              </w:rPr>
            </w:pPr>
            <w:bookmarkStart w:id="1" w:name="_Toc132464586"/>
            <w:r w:rsidRPr="00516516">
              <w:rPr>
                <w:rFonts w:ascii="Calibri" w:eastAsia="Palatino Linotype" w:hAnsi="Calibri" w:cs="Calibri"/>
                <w:b/>
                <w:bCs/>
              </w:rPr>
              <w:t>Supplementing ITB clause 21.1</w:t>
            </w:r>
          </w:p>
          <w:p w:rsidR="00D412BD" w:rsidRPr="00516516" w:rsidRDefault="006031C3" w:rsidP="00D412BD">
            <w:pPr>
              <w:widowControl w:val="0"/>
              <w:tabs>
                <w:tab w:val="left" w:pos="1188"/>
              </w:tabs>
              <w:autoSpaceDE w:val="0"/>
              <w:autoSpaceDN w:val="0"/>
              <w:ind w:left="206" w:firstLine="1"/>
              <w:outlineLvl w:val="0"/>
              <w:rPr>
                <w:rFonts w:ascii="Calibri" w:eastAsia="Palatino Linotype" w:hAnsi="Calibri" w:cs="Kalinga"/>
              </w:rPr>
            </w:pPr>
            <w:r w:rsidRPr="00516516">
              <w:rPr>
                <w:rFonts w:ascii="Calibri" w:eastAsia="Palatino Linotype" w:hAnsi="Calibri" w:cs="Kalinga"/>
              </w:rPr>
              <w:t>Time line for Clarification</w:t>
            </w:r>
            <w:r w:rsidRPr="00516516">
              <w:rPr>
                <w:rFonts w:ascii="Calibri" w:eastAsia="Palatino Linotype" w:hAnsi="Calibri" w:cs="Kalinga"/>
                <w:spacing w:val="-3"/>
              </w:rPr>
              <w:t xml:space="preserve"> </w:t>
            </w:r>
            <w:r w:rsidRPr="00516516">
              <w:rPr>
                <w:rFonts w:ascii="Calibri" w:eastAsia="Palatino Linotype" w:hAnsi="Calibri" w:cs="Kalinga"/>
              </w:rPr>
              <w:t>of</w:t>
            </w:r>
            <w:r w:rsidRPr="00516516">
              <w:rPr>
                <w:rFonts w:ascii="Calibri" w:eastAsia="Palatino Linotype" w:hAnsi="Calibri" w:cs="Kalinga"/>
                <w:spacing w:val="-3"/>
              </w:rPr>
              <w:t xml:space="preserve"> </w:t>
            </w:r>
            <w:r w:rsidRPr="00516516">
              <w:rPr>
                <w:rFonts w:ascii="Calibri" w:eastAsia="Palatino Linotype" w:hAnsi="Calibri" w:cs="Kalinga"/>
              </w:rPr>
              <w:t>Bids</w:t>
            </w:r>
            <w:bookmarkEnd w:id="1"/>
            <w:r w:rsidR="00F63B0F" w:rsidRPr="00516516">
              <w:rPr>
                <w:rFonts w:ascii="Calibri" w:eastAsia="Palatino Linotype" w:hAnsi="Calibri" w:cs="Kalinga"/>
              </w:rPr>
              <w:t>: Bidder shall reply within 7</w:t>
            </w:r>
            <w:r w:rsidRPr="00516516">
              <w:rPr>
                <w:rFonts w:ascii="Calibri" w:eastAsia="Palatino Linotype" w:hAnsi="Calibri" w:cs="Kalinga"/>
              </w:rPr>
              <w:t xml:space="preserve"> working days from the date of issue of clarification.</w:t>
            </w:r>
          </w:p>
          <w:p w:rsidR="00D412BD" w:rsidRPr="00516516" w:rsidRDefault="00D412BD" w:rsidP="00D06327">
            <w:pPr>
              <w:widowControl w:val="0"/>
              <w:autoSpaceDE w:val="0"/>
              <w:autoSpaceDN w:val="0"/>
              <w:rPr>
                <w:rFonts w:ascii="Calibri" w:eastAsia="Book Antiqua" w:hAnsi="Calibri" w:cs="Calibri"/>
                <w:b/>
                <w:bCs/>
              </w:rPr>
            </w:pPr>
          </w:p>
        </w:tc>
      </w:tr>
      <w:tr w:rsidR="0021041B" w:rsidTr="004C55C4">
        <w:tc>
          <w:tcPr>
            <w:tcW w:w="82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2</w:t>
            </w:r>
            <w:r w:rsidR="00D412BD">
              <w:rPr>
                <w:rFonts w:ascii="Calibri" w:eastAsia="Book Antiqua" w:hAnsi="Calibri" w:cs="Calibri"/>
              </w:rPr>
              <w:t>6</w:t>
            </w:r>
          </w:p>
        </w:tc>
        <w:tc>
          <w:tcPr>
            <w:tcW w:w="255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22.3.1</w:t>
            </w:r>
          </w:p>
        </w:tc>
        <w:tc>
          <w:tcPr>
            <w:tcW w:w="6709" w:type="dxa"/>
          </w:tcPr>
          <w:p w:rsidR="0099154F" w:rsidRPr="0086023F" w:rsidRDefault="006031C3" w:rsidP="0099154F">
            <w:pPr>
              <w:widowControl w:val="0"/>
              <w:autoSpaceDE w:val="0"/>
              <w:autoSpaceDN w:val="0"/>
              <w:rPr>
                <w:rFonts w:ascii="Calibri" w:eastAsia="Book Antiqua" w:hAnsi="Calibri" w:cs="Calibri"/>
                <w:b/>
                <w:bCs/>
              </w:rPr>
            </w:pPr>
            <w:r w:rsidRPr="0086023F">
              <w:rPr>
                <w:rFonts w:ascii="Calibri" w:eastAsia="Book Antiqua" w:hAnsi="Calibri" w:cs="Calibri"/>
                <w:b/>
                <w:bCs/>
              </w:rPr>
              <w:t>Replace Clause ITB 22.3.1 with the following:</w:t>
            </w:r>
          </w:p>
          <w:p w:rsidR="0099154F" w:rsidRPr="0086023F" w:rsidRDefault="0099154F" w:rsidP="0099154F">
            <w:pPr>
              <w:widowControl w:val="0"/>
              <w:autoSpaceDE w:val="0"/>
              <w:autoSpaceDN w:val="0"/>
              <w:rPr>
                <w:rFonts w:ascii="Calibri" w:eastAsia="Book Antiqua" w:hAnsi="Calibri" w:cs="Calibri"/>
                <w:b/>
                <w:bCs/>
              </w:rPr>
            </w:pPr>
          </w:p>
          <w:p w:rsidR="001C54D9" w:rsidRPr="0086023F" w:rsidRDefault="006031C3" w:rsidP="0099154F">
            <w:pPr>
              <w:widowControl w:val="0"/>
              <w:autoSpaceDE w:val="0"/>
              <w:autoSpaceDN w:val="0"/>
              <w:jc w:val="both"/>
              <w:rPr>
                <w:rFonts w:ascii="Calibri" w:eastAsia="Book Antiqua" w:hAnsi="Calibri" w:cs="Calibri"/>
                <w:b/>
                <w:bCs/>
              </w:rPr>
            </w:pPr>
            <w:r w:rsidRPr="0086023F">
              <w:rPr>
                <w:rFonts w:ascii="Calibri" w:eastAsia="Book Antiqua" w:hAnsi="Calibri" w:cs="Calibri"/>
              </w:rPr>
              <w:lastRenderedPageBreak/>
              <w:t xml:space="preserve">Bids containing deviations from critical provisions relating to </w:t>
            </w:r>
            <w:r w:rsidR="00A365AF" w:rsidRPr="00A365AF">
              <w:rPr>
                <w:rFonts w:ascii="Calibri" w:eastAsia="Book Antiqua" w:hAnsi="Calibri" w:cs="Calibri"/>
                <w:b/>
                <w:bCs/>
              </w:rPr>
              <w:t>G</w:t>
            </w:r>
            <w:r w:rsidRPr="00A365AF">
              <w:rPr>
                <w:rFonts w:ascii="Calibri" w:eastAsia="Book Antiqua" w:hAnsi="Calibri" w:cs="Calibri"/>
                <w:b/>
                <w:bCs/>
              </w:rPr>
              <w:t>CC Clauses</w:t>
            </w:r>
            <w:r w:rsidRPr="0086023F">
              <w:rPr>
                <w:rFonts w:ascii="Calibri" w:eastAsia="Book Antiqua" w:hAnsi="Calibri" w:cs="Calibri"/>
              </w:rPr>
              <w:t xml:space="preserve"> </w:t>
            </w:r>
            <w:r w:rsidRPr="005459B3">
              <w:rPr>
                <w:rFonts w:ascii="Calibri" w:eastAsia="Book Antiqua" w:hAnsi="Calibri" w:cs="Calibri"/>
                <w:b/>
                <w:bCs/>
              </w:rPr>
              <w:t>2.14</w:t>
            </w:r>
            <w:r w:rsidRPr="0086023F">
              <w:rPr>
                <w:rFonts w:ascii="Calibri" w:eastAsia="Book Antiqua" w:hAnsi="Calibri" w:cs="Calibri"/>
              </w:rPr>
              <w:t xml:space="preserve"> (Governing Law), </w:t>
            </w:r>
            <w:r w:rsidRPr="005459B3">
              <w:rPr>
                <w:rFonts w:ascii="Calibri" w:eastAsia="Book Antiqua" w:hAnsi="Calibri" w:cs="Calibri"/>
                <w:b/>
                <w:bCs/>
              </w:rPr>
              <w:t>5</w:t>
            </w:r>
            <w:r w:rsidRPr="0086023F">
              <w:rPr>
                <w:rFonts w:ascii="Calibri" w:eastAsia="Book Antiqua" w:hAnsi="Calibri" w:cs="Calibri"/>
              </w:rPr>
              <w:t xml:space="preserve"> (Contractor’s Responsibilities), </w:t>
            </w:r>
            <w:r w:rsidRPr="005459B3">
              <w:rPr>
                <w:rFonts w:ascii="Calibri" w:eastAsia="Book Antiqua" w:hAnsi="Calibri" w:cs="Calibri"/>
                <w:b/>
                <w:bCs/>
              </w:rPr>
              <w:t>8</w:t>
            </w:r>
            <w:r w:rsidRPr="0086023F">
              <w:rPr>
                <w:rFonts w:ascii="Calibri" w:eastAsia="Book Antiqua" w:hAnsi="Calibri" w:cs="Calibri"/>
              </w:rPr>
              <w:t xml:space="preserve"> (Terms of Payment), </w:t>
            </w:r>
            <w:r w:rsidRPr="005459B3">
              <w:rPr>
                <w:rFonts w:ascii="Calibri" w:eastAsia="Book Antiqua" w:hAnsi="Calibri" w:cs="Calibri"/>
                <w:b/>
                <w:bCs/>
              </w:rPr>
              <w:t>9.3</w:t>
            </w:r>
            <w:r w:rsidRPr="0086023F">
              <w:rPr>
                <w:rFonts w:ascii="Calibri" w:eastAsia="Book Antiqua" w:hAnsi="Calibri" w:cs="Calibri"/>
              </w:rPr>
              <w:t xml:space="preserve"> (Performance Security), </w:t>
            </w:r>
            <w:r w:rsidRPr="005459B3">
              <w:rPr>
                <w:rFonts w:ascii="Calibri" w:eastAsia="Book Antiqua" w:hAnsi="Calibri" w:cs="Calibri"/>
                <w:b/>
                <w:bCs/>
              </w:rPr>
              <w:t>10</w:t>
            </w:r>
            <w:r w:rsidRPr="0086023F">
              <w:rPr>
                <w:rFonts w:ascii="Calibri" w:eastAsia="Book Antiqua" w:hAnsi="Calibri" w:cs="Calibri"/>
              </w:rPr>
              <w:t xml:space="preserve"> (Taxes and duties), </w:t>
            </w:r>
            <w:r w:rsidRPr="005459B3">
              <w:rPr>
                <w:rFonts w:ascii="Calibri" w:eastAsia="Book Antiqua" w:hAnsi="Calibri" w:cs="Calibri"/>
                <w:b/>
                <w:bCs/>
              </w:rPr>
              <w:t>21.2</w:t>
            </w:r>
            <w:r w:rsidRPr="0086023F">
              <w:rPr>
                <w:rFonts w:ascii="Calibri" w:eastAsia="Book Antiqua" w:hAnsi="Calibri" w:cs="Calibri"/>
              </w:rPr>
              <w:t xml:space="preserve"> (Completion Time Guarantee), </w:t>
            </w:r>
            <w:r w:rsidRPr="005459B3">
              <w:rPr>
                <w:rFonts w:ascii="Calibri" w:eastAsia="Book Antiqua" w:hAnsi="Calibri" w:cs="Calibri"/>
                <w:b/>
                <w:bCs/>
              </w:rPr>
              <w:t>22</w:t>
            </w:r>
            <w:r w:rsidRPr="0086023F">
              <w:rPr>
                <w:rFonts w:ascii="Calibri" w:eastAsia="Book Antiqua" w:hAnsi="Calibri" w:cs="Calibri"/>
              </w:rPr>
              <w:t xml:space="preserve"> (Defect Liability), </w:t>
            </w:r>
            <w:r w:rsidRPr="005459B3">
              <w:rPr>
                <w:rFonts w:ascii="Calibri" w:eastAsia="Book Antiqua" w:hAnsi="Calibri" w:cs="Calibri"/>
                <w:b/>
                <w:bCs/>
              </w:rPr>
              <w:t>23</w:t>
            </w:r>
            <w:r w:rsidRPr="0086023F">
              <w:rPr>
                <w:rFonts w:ascii="Calibri" w:eastAsia="Book Antiqua" w:hAnsi="Calibri" w:cs="Calibri"/>
              </w:rPr>
              <w:t xml:space="preserve"> (Functional Guarantee), </w:t>
            </w:r>
            <w:r w:rsidRPr="005459B3">
              <w:rPr>
                <w:rFonts w:ascii="Calibri" w:eastAsia="Book Antiqua" w:hAnsi="Calibri" w:cs="Calibri"/>
                <w:b/>
                <w:bCs/>
              </w:rPr>
              <w:t>25</w:t>
            </w:r>
            <w:r w:rsidRPr="0086023F">
              <w:rPr>
                <w:rFonts w:ascii="Calibri" w:eastAsia="Book Antiqua" w:hAnsi="Calibri" w:cs="Calibri"/>
              </w:rPr>
              <w:t xml:space="preserve"> (Patent Indemnity), </w:t>
            </w:r>
            <w:r w:rsidRPr="005459B3">
              <w:rPr>
                <w:rFonts w:ascii="Calibri" w:eastAsia="Book Antiqua" w:hAnsi="Calibri" w:cs="Calibri"/>
                <w:b/>
                <w:bCs/>
              </w:rPr>
              <w:t>26</w:t>
            </w:r>
            <w:r w:rsidRPr="0086023F">
              <w:rPr>
                <w:rFonts w:ascii="Calibri" w:eastAsia="Book Antiqua" w:hAnsi="Calibri" w:cs="Calibri"/>
              </w:rPr>
              <w:t xml:space="preserve"> (Limitation of Liability), </w:t>
            </w:r>
            <w:r w:rsidRPr="005459B3">
              <w:rPr>
                <w:rFonts w:ascii="Calibri" w:eastAsia="Book Antiqua" w:hAnsi="Calibri" w:cs="Calibri"/>
                <w:b/>
                <w:bCs/>
              </w:rPr>
              <w:t>38</w:t>
            </w:r>
            <w:r w:rsidRPr="0086023F">
              <w:rPr>
                <w:rFonts w:ascii="Calibri" w:eastAsia="Book Antiqua" w:hAnsi="Calibri" w:cs="Calibri"/>
              </w:rPr>
              <w:t xml:space="preserve"> (Settlement of Disputes), and Appendix </w:t>
            </w:r>
            <w:r w:rsidRPr="005459B3">
              <w:rPr>
                <w:rFonts w:ascii="Calibri" w:eastAsia="Book Antiqua" w:hAnsi="Calibri" w:cs="Calibri"/>
                <w:b/>
                <w:bCs/>
              </w:rPr>
              <w:t>2</w:t>
            </w:r>
            <w:r w:rsidRPr="0086023F">
              <w:rPr>
                <w:rFonts w:ascii="Calibri" w:eastAsia="Book Antiqua" w:hAnsi="Calibri" w:cs="Calibri"/>
              </w:rPr>
              <w:t xml:space="preserve"> to the Form of Contract Agreement (Price Adjustment) </w:t>
            </w:r>
            <w:r w:rsidRPr="005F3296">
              <w:rPr>
                <w:rFonts w:ascii="Calibri" w:eastAsia="Book Antiqua" w:hAnsi="Calibri" w:cs="Calibri"/>
              </w:rPr>
              <w:t>will be considered as non- responsive.</w:t>
            </w:r>
          </w:p>
        </w:tc>
      </w:tr>
      <w:tr w:rsidR="0021041B" w:rsidTr="004C55C4">
        <w:tc>
          <w:tcPr>
            <w:tcW w:w="82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lastRenderedPageBreak/>
              <w:t>2</w:t>
            </w:r>
            <w:r w:rsidR="00D412BD">
              <w:rPr>
                <w:rFonts w:ascii="Calibri" w:eastAsia="Book Antiqua" w:hAnsi="Calibri" w:cs="Calibri"/>
              </w:rPr>
              <w:t>7</w:t>
            </w:r>
          </w:p>
        </w:tc>
        <w:tc>
          <w:tcPr>
            <w:tcW w:w="2551" w:type="dxa"/>
          </w:tcPr>
          <w:p w:rsidR="003A1B45" w:rsidRPr="0086023F" w:rsidRDefault="006031C3" w:rsidP="003A1B45">
            <w:pPr>
              <w:widowControl w:val="0"/>
              <w:autoSpaceDE w:val="0"/>
              <w:autoSpaceDN w:val="0"/>
              <w:rPr>
                <w:rFonts w:ascii="Calibri" w:eastAsia="Book Antiqua" w:hAnsi="Calibri" w:cs="Calibri"/>
              </w:rPr>
            </w:pPr>
            <w:r w:rsidRPr="0086023F">
              <w:rPr>
                <w:rFonts w:ascii="Calibri" w:eastAsia="Book Antiqua" w:hAnsi="Calibri" w:cs="Calibri"/>
              </w:rPr>
              <w:t xml:space="preserve">ITB 23.2.1,23.2.2, </w:t>
            </w:r>
          </w:p>
          <w:p w:rsidR="001C54D9" w:rsidRPr="0086023F" w:rsidRDefault="001C54D9" w:rsidP="002E37AA">
            <w:pPr>
              <w:widowControl w:val="0"/>
              <w:autoSpaceDE w:val="0"/>
              <w:autoSpaceDN w:val="0"/>
              <w:rPr>
                <w:rFonts w:ascii="Calibri" w:eastAsia="Book Antiqua" w:hAnsi="Calibri" w:cs="Calibri"/>
              </w:rPr>
            </w:pPr>
          </w:p>
        </w:tc>
        <w:tc>
          <w:tcPr>
            <w:tcW w:w="6709" w:type="dxa"/>
          </w:tcPr>
          <w:p w:rsidR="002E37AA" w:rsidRPr="0086023F" w:rsidRDefault="006031C3" w:rsidP="002E37AA">
            <w:pPr>
              <w:widowControl w:val="0"/>
              <w:autoSpaceDE w:val="0"/>
              <w:autoSpaceDN w:val="0"/>
              <w:jc w:val="both"/>
              <w:rPr>
                <w:rFonts w:ascii="Calibri" w:eastAsia="Book Antiqua" w:hAnsi="Calibri" w:cs="Calibri"/>
                <w:b/>
                <w:bCs/>
              </w:rPr>
            </w:pPr>
            <w:r w:rsidRPr="0086023F">
              <w:rPr>
                <w:rFonts w:ascii="Calibri" w:eastAsia="Book Antiqua" w:hAnsi="Calibri" w:cs="Calibri"/>
                <w:b/>
                <w:bCs/>
              </w:rPr>
              <w:t xml:space="preserve">Add new clauses 23.2.1, 23.2.2, </w:t>
            </w:r>
          </w:p>
          <w:p w:rsidR="00FD3EAE" w:rsidRPr="00881D81" w:rsidRDefault="006031C3" w:rsidP="00881D81">
            <w:pPr>
              <w:widowControl w:val="0"/>
              <w:autoSpaceDE w:val="0"/>
              <w:autoSpaceDN w:val="0"/>
              <w:jc w:val="both"/>
              <w:rPr>
                <w:rFonts w:ascii="Calibri" w:eastAsia="Book Antiqua" w:hAnsi="Calibri" w:cs="Calibri"/>
              </w:rPr>
            </w:pPr>
            <w:r w:rsidRPr="00FD3EAE">
              <w:rPr>
                <w:rFonts w:ascii="Calibri" w:eastAsia="Book Antiqua" w:hAnsi="Calibri" w:cs="Calibri"/>
                <w:b/>
                <w:bCs/>
              </w:rPr>
              <w:t>23.2.1</w:t>
            </w:r>
            <w:r>
              <w:rPr>
                <w:rFonts w:ascii="Calibri" w:eastAsia="Book Antiqua" w:hAnsi="Calibri" w:cs="Calibri"/>
                <w:b/>
                <w:bCs/>
              </w:rPr>
              <w:t>:</w:t>
            </w:r>
            <w:r w:rsidRPr="00FD3EAE">
              <w:rPr>
                <w:rFonts w:ascii="Calibri" w:eastAsia="Book Antiqua" w:hAnsi="Calibri" w:cs="Calibri"/>
              </w:rPr>
              <w:t xml:space="preserve"> </w:t>
            </w:r>
            <w:r w:rsidRPr="00FD3EAE">
              <w:rPr>
                <w:rFonts w:ascii="Calibri" w:eastAsia="Book Antiqua" w:hAnsi="Calibri" w:cs="Calibri"/>
                <w:b/>
                <w:bCs/>
              </w:rPr>
              <w:t>Bid Capacity of a bidder</w:t>
            </w:r>
            <w:r>
              <w:rPr>
                <w:rFonts w:ascii="Calibri" w:eastAsia="Book Antiqua" w:hAnsi="Calibri" w:cs="Calibri"/>
                <w:b/>
                <w:bCs/>
              </w:rPr>
              <w:t>:</w:t>
            </w:r>
          </w:p>
          <w:p w:rsidR="00555784" w:rsidRPr="00516516" w:rsidRDefault="006031C3" w:rsidP="00555784">
            <w:pPr>
              <w:widowControl w:val="0"/>
              <w:autoSpaceDE w:val="0"/>
              <w:autoSpaceDN w:val="0"/>
              <w:jc w:val="both"/>
              <w:rPr>
                <w:rFonts w:ascii="Calibri" w:eastAsia="Book Antiqua" w:hAnsi="Calibri" w:cs="Calibri"/>
              </w:rPr>
            </w:pPr>
            <w:r w:rsidRPr="00516516">
              <w:rPr>
                <w:rFonts w:ascii="Calibri" w:eastAsia="Book Antiqua" w:hAnsi="Calibri" w:cs="Calibri"/>
              </w:rPr>
              <w:t xml:space="preserve">The bid capacity of the bidder shall be considered as </w:t>
            </w:r>
            <w:r w:rsidR="00480A84" w:rsidRPr="00A57A34">
              <w:rPr>
                <w:rFonts w:ascii="Calibri" w:eastAsia="Book Antiqua" w:hAnsi="Calibri" w:cs="Calibri"/>
                <w:b/>
                <w:bCs/>
                <w:highlight w:val="cyan"/>
              </w:rPr>
              <w:t>3</w:t>
            </w:r>
            <w:r w:rsidRPr="00A57A34">
              <w:rPr>
                <w:rFonts w:ascii="Calibri" w:eastAsia="Book Antiqua" w:hAnsi="Calibri" w:cs="Calibri"/>
                <w:b/>
                <w:bCs/>
                <w:highlight w:val="cyan"/>
              </w:rPr>
              <w:t>T-B</w:t>
            </w:r>
            <w:r w:rsidRPr="00A57A34">
              <w:rPr>
                <w:rFonts w:ascii="Calibri" w:eastAsia="Book Antiqua" w:hAnsi="Calibri" w:cs="Calibri"/>
                <w:highlight w:val="cyan"/>
              </w:rPr>
              <w:t xml:space="preserve">  where </w:t>
            </w:r>
            <w:r w:rsidRPr="00A57A34">
              <w:rPr>
                <w:rFonts w:ascii="Calibri" w:eastAsia="Book Antiqua" w:hAnsi="Calibri" w:cs="Calibri"/>
                <w:b/>
                <w:bCs/>
                <w:highlight w:val="cyan"/>
              </w:rPr>
              <w:t>T = Maximum value of Annual Turnover in any one financial year during the last 5 financial years reckoned from the year of IFB</w:t>
            </w:r>
            <w:r w:rsidRPr="00A57A34">
              <w:rPr>
                <w:rFonts w:ascii="Calibri" w:eastAsia="Book Antiqua" w:hAnsi="Calibri" w:cs="Calibri"/>
                <w:highlight w:val="cyan"/>
              </w:rPr>
              <w:t xml:space="preserve"> &amp; </w:t>
            </w:r>
            <w:r w:rsidRPr="00A57A34">
              <w:rPr>
                <w:rFonts w:ascii="Calibri" w:eastAsia="Book Antiqua" w:hAnsi="Calibri" w:cs="Calibri"/>
                <w:b/>
                <w:bCs/>
                <w:highlight w:val="cyan"/>
              </w:rPr>
              <w:t>B=Value of residual existing commitments of works* (as mentioned below)</w:t>
            </w:r>
            <w:r w:rsidRPr="00516516">
              <w:rPr>
                <w:rFonts w:ascii="Calibri" w:eastAsia="Book Antiqua" w:hAnsi="Calibri" w:cs="Calibri"/>
              </w:rPr>
              <w:t xml:space="preserve">  yet to be completed on Annualized basis, as on the 1st date of quarter of the financial year in which the bids are opened, which shall be evaluated by OPTCL based on the information furnished by the bidder </w:t>
            </w:r>
            <w:bookmarkStart w:id="2" w:name="_Hlk132807066"/>
            <w:r w:rsidRPr="00516516">
              <w:rPr>
                <w:rFonts w:ascii="Calibri" w:eastAsia="Book Antiqua" w:hAnsi="Calibri" w:cs="Calibri"/>
              </w:rPr>
              <w:t xml:space="preserve">as per the format </w:t>
            </w:r>
            <w:r w:rsidRPr="00516516">
              <w:rPr>
                <w:rFonts w:ascii="Calibri" w:eastAsia="Book Antiqua" w:hAnsi="Calibri" w:cs="Calibri"/>
                <w:b/>
                <w:bCs/>
              </w:rPr>
              <w:t>FIN No. 4 &amp; FIN No. 5</w:t>
            </w:r>
            <w:bookmarkEnd w:id="2"/>
            <w:r w:rsidRPr="00516516">
              <w:rPr>
                <w:rFonts w:ascii="Calibri" w:eastAsia="Book Antiqua" w:hAnsi="Calibri" w:cs="Calibri"/>
              </w:rPr>
              <w:t>.</w:t>
            </w:r>
          </w:p>
          <w:p w:rsidR="00555784" w:rsidRPr="00555784" w:rsidRDefault="006031C3" w:rsidP="00555784">
            <w:pPr>
              <w:widowControl w:val="0"/>
              <w:autoSpaceDE w:val="0"/>
              <w:autoSpaceDN w:val="0"/>
              <w:jc w:val="both"/>
              <w:rPr>
                <w:rFonts w:ascii="Calibri" w:eastAsia="Book Antiqua" w:hAnsi="Calibri" w:cs="Calibri"/>
                <w:b/>
                <w:bCs/>
              </w:rPr>
            </w:pPr>
            <w:r w:rsidRPr="00516516">
              <w:rPr>
                <w:rFonts w:ascii="Calibri" w:eastAsia="Book Antiqua" w:hAnsi="Calibri" w:cs="Calibri"/>
                <w:b/>
                <w:bCs/>
              </w:rPr>
              <w:t>Works*: Transmission &amp; Distribution (T&amp;D) works (including substations, transmission lines, distribution for all verticals.</w:t>
            </w:r>
          </w:p>
          <w:p w:rsidR="00555784" w:rsidRPr="00555784" w:rsidRDefault="00555784" w:rsidP="00555784">
            <w:pPr>
              <w:widowControl w:val="0"/>
              <w:autoSpaceDE w:val="0"/>
              <w:autoSpaceDN w:val="0"/>
              <w:jc w:val="both"/>
              <w:rPr>
                <w:rFonts w:ascii="Calibri" w:eastAsia="Book Antiqua" w:hAnsi="Calibri" w:cs="Calibri"/>
              </w:rPr>
            </w:pPr>
          </w:p>
          <w:p w:rsidR="00555784" w:rsidRPr="00555784" w:rsidRDefault="006031C3" w:rsidP="00555784">
            <w:pPr>
              <w:widowControl w:val="0"/>
              <w:autoSpaceDE w:val="0"/>
              <w:autoSpaceDN w:val="0"/>
              <w:jc w:val="both"/>
              <w:rPr>
                <w:rFonts w:ascii="Calibri" w:eastAsia="Book Antiqua" w:hAnsi="Calibri" w:cs="Calibri"/>
              </w:rPr>
            </w:pPr>
            <w:r w:rsidRPr="00555784">
              <w:rPr>
                <w:rFonts w:ascii="Calibri" w:eastAsia="Book Antiqua" w:hAnsi="Calibri" w:cs="Calibri"/>
              </w:rPr>
              <w:t>(</w:t>
            </w:r>
            <w:r w:rsidRPr="00555784">
              <w:rPr>
                <w:rFonts w:ascii="Calibri" w:eastAsia="Book Antiqua" w:hAnsi="Calibri" w:cs="Calibri"/>
                <w:b/>
                <w:bCs/>
              </w:rPr>
              <w:t>Example:</w:t>
            </w:r>
            <w:r w:rsidRPr="00555784">
              <w:rPr>
                <w:rFonts w:ascii="Calibri" w:eastAsia="Book Antiqua" w:hAnsi="Calibri" w:cs="Calibri"/>
              </w:rPr>
              <w:t xml:space="preserve"> If a contract awarded is to be completed within Two years, then the residual existing commitments of works shall be divided by two to arrive at the </w:t>
            </w:r>
            <w:r w:rsidRPr="004C33D8">
              <w:rPr>
                <w:rFonts w:ascii="Calibri" w:eastAsia="Book Antiqua" w:hAnsi="Calibri" w:cs="Calibri"/>
                <w:b/>
                <w:bCs/>
              </w:rPr>
              <w:t>Annualized value</w:t>
            </w:r>
            <w:r w:rsidRPr="00555784">
              <w:rPr>
                <w:rFonts w:ascii="Calibri" w:eastAsia="Book Antiqua" w:hAnsi="Calibri" w:cs="Calibri"/>
              </w:rPr>
              <w:t>, if there is no delay in execution of work beyond the original scheduled completion time. In case the execution of work is delayed beyond the original scheduled completion time, then the residual existing commitments of works shall be same as the remaining residual existing commitments of works to be executed.</w:t>
            </w:r>
            <w:r>
              <w:rPr>
                <w:rFonts w:ascii="Calibri" w:eastAsia="Book Antiqua" w:hAnsi="Calibri" w:cs="Calibri"/>
              </w:rPr>
              <w:t>)</w:t>
            </w:r>
          </w:p>
          <w:p w:rsidR="00555784" w:rsidRDefault="00555784" w:rsidP="00555784">
            <w:pPr>
              <w:widowControl w:val="0"/>
              <w:autoSpaceDE w:val="0"/>
              <w:autoSpaceDN w:val="0"/>
              <w:ind w:left="1287" w:right="755"/>
              <w:contextualSpacing/>
              <w:jc w:val="both"/>
              <w:rPr>
                <w:rFonts w:ascii="Calibri" w:eastAsia="Book Antiqua" w:hAnsi="Calibri" w:cs="Calibri"/>
                <w:color w:val="FF0000"/>
              </w:rPr>
            </w:pPr>
          </w:p>
          <w:p w:rsidR="00555784" w:rsidRPr="00555784" w:rsidRDefault="006031C3" w:rsidP="00555784">
            <w:pPr>
              <w:widowControl w:val="0"/>
              <w:autoSpaceDE w:val="0"/>
              <w:autoSpaceDN w:val="0"/>
              <w:jc w:val="both"/>
              <w:rPr>
                <w:rFonts w:ascii="Calibri" w:eastAsia="Book Antiqua" w:hAnsi="Calibri" w:cs="Calibri"/>
              </w:rPr>
            </w:pPr>
            <w:r w:rsidRPr="00555784">
              <w:rPr>
                <w:rFonts w:ascii="Calibri" w:eastAsia="Book Antiqua" w:hAnsi="Calibri" w:cs="Calibri"/>
                <w:b/>
                <w:bCs/>
              </w:rPr>
              <w:t>Note:</w:t>
            </w:r>
            <w:r w:rsidRPr="00555784">
              <w:rPr>
                <w:rFonts w:ascii="Calibri" w:eastAsia="Book Antiqua" w:hAnsi="Calibri" w:cs="Calibri"/>
              </w:rPr>
              <w:t xml:space="preserve"> A statement in this regard for residual existing commitments of works should be submitted along with the Techno-commercial bid and should be signed by a </w:t>
            </w:r>
            <w:r w:rsidRPr="00B361E2">
              <w:rPr>
                <w:rFonts w:ascii="Calibri" w:eastAsia="Book Antiqua" w:hAnsi="Calibri" w:cs="Calibri"/>
                <w:b/>
                <w:bCs/>
              </w:rPr>
              <w:t>Practicing Chartered Accountant</w:t>
            </w:r>
            <w:r w:rsidRPr="00555784">
              <w:rPr>
                <w:rFonts w:ascii="Calibri" w:eastAsia="Book Antiqua" w:hAnsi="Calibri" w:cs="Calibri"/>
              </w:rPr>
              <w:t>.</w:t>
            </w:r>
          </w:p>
          <w:p w:rsidR="002E37AA" w:rsidRPr="0086023F" w:rsidRDefault="002E37AA" w:rsidP="002E37AA">
            <w:pPr>
              <w:widowControl w:val="0"/>
              <w:autoSpaceDE w:val="0"/>
              <w:autoSpaceDN w:val="0"/>
              <w:jc w:val="both"/>
              <w:rPr>
                <w:rFonts w:ascii="Calibri" w:eastAsia="Book Antiqua" w:hAnsi="Calibri" w:cs="Calibri"/>
              </w:rPr>
            </w:pPr>
          </w:p>
          <w:p w:rsidR="00555784" w:rsidRDefault="006031C3" w:rsidP="002E37AA">
            <w:pPr>
              <w:widowControl w:val="0"/>
              <w:autoSpaceDE w:val="0"/>
              <w:autoSpaceDN w:val="0"/>
              <w:jc w:val="both"/>
              <w:rPr>
                <w:rFonts w:ascii="Calibri" w:eastAsia="Book Antiqua" w:hAnsi="Calibri" w:cs="Calibri"/>
              </w:rPr>
            </w:pPr>
            <w:r w:rsidRPr="00E15127">
              <w:rPr>
                <w:rFonts w:ascii="Calibri" w:eastAsia="Book Antiqua" w:hAnsi="Calibri" w:cs="Calibri"/>
              </w:rPr>
              <w:t xml:space="preserve">In case of </w:t>
            </w:r>
            <w:r w:rsidRPr="00E15127">
              <w:rPr>
                <w:rFonts w:ascii="Calibri" w:eastAsia="Book Antiqua" w:hAnsi="Calibri" w:cs="Calibri"/>
                <w:b/>
                <w:bCs/>
              </w:rPr>
              <w:t>Joint Venture bids</w:t>
            </w:r>
            <w:r w:rsidRPr="00E15127">
              <w:rPr>
                <w:rFonts w:ascii="Calibri" w:eastAsia="Book Antiqua" w:hAnsi="Calibri" w:cs="Calibri"/>
              </w:rPr>
              <w:t xml:space="preserve">, the requirements specified in the Qualification Requirement for the individual partner(s) shall be taken into account for the above purpose. </w:t>
            </w:r>
          </w:p>
          <w:p w:rsidR="00B361E2" w:rsidRDefault="00B361E2" w:rsidP="002E37AA">
            <w:pPr>
              <w:widowControl w:val="0"/>
              <w:autoSpaceDE w:val="0"/>
              <w:autoSpaceDN w:val="0"/>
              <w:jc w:val="both"/>
              <w:rPr>
                <w:rFonts w:ascii="Calibri" w:eastAsia="Book Antiqua" w:hAnsi="Calibri" w:cs="Calibri"/>
              </w:rPr>
            </w:pPr>
          </w:p>
          <w:p w:rsidR="002E37AA" w:rsidRDefault="006031C3" w:rsidP="002E37AA">
            <w:pPr>
              <w:widowControl w:val="0"/>
              <w:autoSpaceDE w:val="0"/>
              <w:autoSpaceDN w:val="0"/>
              <w:jc w:val="both"/>
              <w:rPr>
                <w:rFonts w:ascii="Calibri" w:eastAsia="Book Antiqua" w:hAnsi="Calibri" w:cs="Calibri"/>
              </w:rPr>
            </w:pPr>
            <w:r w:rsidRPr="00E15127">
              <w:rPr>
                <w:rFonts w:ascii="Calibri" w:eastAsia="Book Antiqua" w:hAnsi="Calibri" w:cs="Calibri"/>
              </w:rPr>
              <w:t>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E15127" w:rsidRPr="0086023F" w:rsidRDefault="00E15127" w:rsidP="002E37AA">
            <w:pPr>
              <w:widowControl w:val="0"/>
              <w:autoSpaceDE w:val="0"/>
              <w:autoSpaceDN w:val="0"/>
              <w:jc w:val="both"/>
              <w:rPr>
                <w:rFonts w:ascii="Calibri" w:eastAsia="Book Antiqua" w:hAnsi="Calibri" w:cs="Calibri"/>
              </w:rPr>
            </w:pPr>
          </w:p>
          <w:p w:rsidR="001C54D9" w:rsidRPr="0086023F" w:rsidRDefault="006031C3" w:rsidP="002E37AA">
            <w:pPr>
              <w:widowControl w:val="0"/>
              <w:autoSpaceDE w:val="0"/>
              <w:autoSpaceDN w:val="0"/>
              <w:jc w:val="both"/>
              <w:rPr>
                <w:rFonts w:ascii="Calibri" w:eastAsia="Book Antiqua" w:hAnsi="Calibri" w:cs="Calibri"/>
              </w:rPr>
            </w:pPr>
            <w:r w:rsidRPr="0086023F">
              <w:rPr>
                <w:rFonts w:ascii="Calibri" w:eastAsia="Book Antiqua" w:hAnsi="Calibri" w:cs="Calibri"/>
                <w:b/>
                <w:bCs/>
              </w:rPr>
              <w:t>23.2.</w:t>
            </w:r>
            <w:r w:rsidR="003A1B45">
              <w:rPr>
                <w:rFonts w:ascii="Calibri" w:eastAsia="Book Antiqua" w:hAnsi="Calibri" w:cs="Calibri"/>
                <w:b/>
                <w:bCs/>
              </w:rPr>
              <w:t>2</w:t>
            </w:r>
            <w:r w:rsidRPr="0086023F">
              <w:rPr>
                <w:rFonts w:ascii="Calibri" w:eastAsia="Book Antiqua" w:hAnsi="Calibri" w:cs="Calibri"/>
              </w:rPr>
              <w:tab/>
            </w:r>
            <w:r w:rsidRPr="003A1B45">
              <w:rPr>
                <w:rFonts w:ascii="Calibri" w:eastAsia="Book Antiqua" w:hAnsi="Calibri" w:cs="Calibri"/>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w:t>
            </w:r>
            <w:r w:rsidRPr="0086023F">
              <w:rPr>
                <w:rFonts w:ascii="Calibri" w:eastAsia="Book Antiqua" w:hAnsi="Calibri" w:cs="Calibri"/>
              </w:rPr>
              <w:t xml:space="preserve"> Guarantee shall be forfeited besides taking other actions as deemed appropriate.</w:t>
            </w:r>
          </w:p>
        </w:tc>
      </w:tr>
      <w:tr w:rsidR="0021041B" w:rsidTr="004C55C4">
        <w:tc>
          <w:tcPr>
            <w:tcW w:w="82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2</w:t>
            </w:r>
            <w:r w:rsidR="00D412BD">
              <w:rPr>
                <w:rFonts w:ascii="Calibri" w:eastAsia="Book Antiqua" w:hAnsi="Calibri" w:cs="Calibri"/>
              </w:rPr>
              <w:t>8</w:t>
            </w:r>
          </w:p>
        </w:tc>
        <w:tc>
          <w:tcPr>
            <w:tcW w:w="2551" w:type="dxa"/>
          </w:tcPr>
          <w:p w:rsidR="001C54D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24.1 (c)</w:t>
            </w:r>
          </w:p>
        </w:tc>
        <w:tc>
          <w:tcPr>
            <w:tcW w:w="6709" w:type="dxa"/>
          </w:tcPr>
          <w:p w:rsidR="002E37AA" w:rsidRPr="0086023F" w:rsidRDefault="006031C3" w:rsidP="001C54D9">
            <w:pPr>
              <w:widowControl w:val="0"/>
              <w:autoSpaceDE w:val="0"/>
              <w:autoSpaceDN w:val="0"/>
              <w:rPr>
                <w:rFonts w:ascii="Calibri" w:eastAsia="Book Antiqua" w:hAnsi="Calibri" w:cs="Calibri"/>
                <w:b/>
                <w:bCs/>
              </w:rPr>
            </w:pPr>
            <w:r w:rsidRPr="0086023F">
              <w:rPr>
                <w:rFonts w:ascii="Calibri" w:eastAsia="Book Antiqua" w:hAnsi="Calibri" w:cs="Calibri"/>
                <w:b/>
                <w:bCs/>
              </w:rPr>
              <w:t>Supplementing ITB clause 24.1 (c) with the following:</w:t>
            </w:r>
          </w:p>
          <w:p w:rsidR="001C54D9" w:rsidRPr="0086023F" w:rsidRDefault="006031C3" w:rsidP="001C54D9">
            <w:pPr>
              <w:widowControl w:val="0"/>
              <w:autoSpaceDE w:val="0"/>
              <w:autoSpaceDN w:val="0"/>
              <w:rPr>
                <w:rFonts w:ascii="Calibri" w:eastAsia="Book Antiqua" w:hAnsi="Calibri" w:cs="Calibri"/>
              </w:rPr>
            </w:pPr>
            <w:r w:rsidRPr="0086023F">
              <w:rPr>
                <w:rFonts w:ascii="Calibri" w:eastAsia="Book Antiqua" w:hAnsi="Calibri" w:cs="Calibri"/>
              </w:rPr>
              <w:t>The Time for Completion shall be as under:</w:t>
            </w:r>
          </w:p>
          <w:tbl>
            <w:tblPr>
              <w:tblStyle w:val="TableGrid"/>
              <w:tblW w:w="6483" w:type="dxa"/>
              <w:tblLook w:val="04A0" w:firstRow="1" w:lastRow="0" w:firstColumn="1" w:lastColumn="0" w:noHBand="0" w:noVBand="1"/>
            </w:tblPr>
            <w:tblGrid>
              <w:gridCol w:w="762"/>
              <w:gridCol w:w="3118"/>
              <w:gridCol w:w="2603"/>
            </w:tblGrid>
            <w:tr w:rsidR="0021041B" w:rsidTr="003A1B45">
              <w:trPr>
                <w:trHeight w:val="266"/>
              </w:trPr>
              <w:tc>
                <w:tcPr>
                  <w:tcW w:w="762" w:type="dxa"/>
                </w:tcPr>
                <w:p w:rsidR="002E37AA" w:rsidRPr="0086023F" w:rsidRDefault="006031C3" w:rsidP="001C54D9">
                  <w:pPr>
                    <w:widowControl w:val="0"/>
                    <w:autoSpaceDE w:val="0"/>
                    <w:autoSpaceDN w:val="0"/>
                    <w:rPr>
                      <w:rFonts w:ascii="Calibri" w:eastAsia="Book Antiqua" w:hAnsi="Calibri" w:cs="Calibri"/>
                    </w:rPr>
                  </w:pPr>
                  <w:r w:rsidRPr="0086023F">
                    <w:rPr>
                      <w:rFonts w:ascii="Calibri" w:eastAsia="Book Antiqua" w:hAnsi="Calibri" w:cs="Calibri"/>
                    </w:rPr>
                    <w:t>Sl</w:t>
                  </w:r>
                  <w:r w:rsidR="00DB5788">
                    <w:rPr>
                      <w:rFonts w:ascii="Calibri" w:eastAsia="Book Antiqua" w:hAnsi="Calibri" w:cs="Calibri"/>
                    </w:rPr>
                    <w:t>.</w:t>
                  </w:r>
                  <w:r w:rsidRPr="0086023F">
                    <w:rPr>
                      <w:rFonts w:ascii="Calibri" w:eastAsia="Book Antiqua" w:hAnsi="Calibri" w:cs="Calibri"/>
                    </w:rPr>
                    <w:t xml:space="preserve"> No.</w:t>
                  </w:r>
                </w:p>
              </w:tc>
              <w:tc>
                <w:tcPr>
                  <w:tcW w:w="3118" w:type="dxa"/>
                </w:tcPr>
                <w:p w:rsidR="002E37AA" w:rsidRPr="0086023F" w:rsidRDefault="006031C3" w:rsidP="001C54D9">
                  <w:pPr>
                    <w:widowControl w:val="0"/>
                    <w:autoSpaceDE w:val="0"/>
                    <w:autoSpaceDN w:val="0"/>
                    <w:rPr>
                      <w:rFonts w:ascii="Calibri" w:eastAsia="Book Antiqua" w:hAnsi="Calibri" w:cs="Calibri"/>
                    </w:rPr>
                  </w:pPr>
                  <w:r w:rsidRPr="0086023F">
                    <w:rPr>
                      <w:rFonts w:ascii="Calibri" w:eastAsia="Book Antiqua" w:hAnsi="Calibri" w:cs="Calibri"/>
                      <w:spacing w:val="-2"/>
                    </w:rPr>
                    <w:t>Description</w:t>
                  </w:r>
                </w:p>
              </w:tc>
              <w:tc>
                <w:tcPr>
                  <w:tcW w:w="2603" w:type="dxa"/>
                </w:tcPr>
                <w:p w:rsidR="002E37AA" w:rsidRPr="0086023F" w:rsidRDefault="006031C3" w:rsidP="002E37AA">
                  <w:pPr>
                    <w:widowControl w:val="0"/>
                    <w:autoSpaceDE w:val="0"/>
                    <w:autoSpaceDN w:val="0"/>
                    <w:rPr>
                      <w:rFonts w:ascii="Calibri" w:eastAsia="Book Antiqua" w:hAnsi="Calibri" w:cs="Calibri"/>
                    </w:rPr>
                  </w:pPr>
                  <w:r w:rsidRPr="0086023F">
                    <w:rPr>
                      <w:rFonts w:ascii="Calibri" w:eastAsia="Book Antiqua" w:hAnsi="Calibri" w:cs="Calibri"/>
                    </w:rPr>
                    <w:t>Duration</w:t>
                  </w:r>
                  <w:r w:rsidRPr="0086023F">
                    <w:rPr>
                      <w:rFonts w:ascii="Calibri" w:eastAsia="Book Antiqua" w:hAnsi="Calibri" w:cs="Calibri"/>
                    </w:rPr>
                    <w:tab/>
                    <w:t>in Months from the date</w:t>
                  </w:r>
                  <w:r w:rsidRPr="0086023F">
                    <w:rPr>
                      <w:rFonts w:ascii="Calibri" w:eastAsia="Book Antiqua" w:hAnsi="Calibri" w:cs="Calibri"/>
                    </w:rPr>
                    <w:tab/>
                    <w:t xml:space="preserve"> of</w:t>
                  </w:r>
                </w:p>
                <w:p w:rsidR="002E37AA" w:rsidRPr="0086023F" w:rsidRDefault="006031C3" w:rsidP="002E37AA">
                  <w:pPr>
                    <w:widowControl w:val="0"/>
                    <w:autoSpaceDE w:val="0"/>
                    <w:autoSpaceDN w:val="0"/>
                    <w:rPr>
                      <w:rFonts w:ascii="Calibri" w:eastAsia="Book Antiqua" w:hAnsi="Calibri" w:cs="Calibri"/>
                    </w:rPr>
                  </w:pPr>
                  <w:r w:rsidRPr="0086023F">
                    <w:rPr>
                      <w:rFonts w:ascii="Calibri" w:eastAsia="Book Antiqua" w:hAnsi="Calibri" w:cs="Calibri"/>
                    </w:rPr>
                    <w:lastRenderedPageBreak/>
                    <w:t>Letter</w:t>
                  </w:r>
                  <w:r w:rsidRPr="0086023F">
                    <w:rPr>
                      <w:rFonts w:ascii="Calibri" w:eastAsia="Book Antiqua" w:hAnsi="Calibri" w:cs="Calibri"/>
                    </w:rPr>
                    <w:tab/>
                    <w:t>of</w:t>
                  </w:r>
                </w:p>
                <w:p w:rsidR="002E37AA" w:rsidRPr="0086023F" w:rsidRDefault="006031C3" w:rsidP="002E37AA">
                  <w:pPr>
                    <w:widowControl w:val="0"/>
                    <w:autoSpaceDE w:val="0"/>
                    <w:autoSpaceDN w:val="0"/>
                    <w:rPr>
                      <w:rFonts w:ascii="Calibri" w:eastAsia="Book Antiqua" w:hAnsi="Calibri" w:cs="Calibri"/>
                    </w:rPr>
                  </w:pPr>
                  <w:r w:rsidRPr="0086023F">
                    <w:rPr>
                      <w:rFonts w:ascii="Calibri" w:eastAsia="Book Antiqua" w:hAnsi="Calibri" w:cs="Calibri"/>
                    </w:rPr>
                    <w:t>Award</w:t>
                  </w:r>
                </w:p>
              </w:tc>
            </w:tr>
            <w:tr w:rsidR="0021041B" w:rsidTr="003A1B45">
              <w:trPr>
                <w:trHeight w:val="819"/>
              </w:trPr>
              <w:tc>
                <w:tcPr>
                  <w:tcW w:w="762" w:type="dxa"/>
                </w:tcPr>
                <w:p w:rsidR="002E37AA" w:rsidRPr="0086023F" w:rsidRDefault="002E37AA" w:rsidP="001C54D9">
                  <w:pPr>
                    <w:widowControl w:val="0"/>
                    <w:autoSpaceDE w:val="0"/>
                    <w:autoSpaceDN w:val="0"/>
                    <w:rPr>
                      <w:rFonts w:ascii="Calibri" w:eastAsia="Book Antiqua" w:hAnsi="Calibri" w:cs="Calibri"/>
                    </w:rPr>
                  </w:pPr>
                </w:p>
              </w:tc>
              <w:tc>
                <w:tcPr>
                  <w:tcW w:w="3118" w:type="dxa"/>
                </w:tcPr>
                <w:p w:rsidR="002E37AA" w:rsidRPr="0071404E" w:rsidRDefault="006031C3" w:rsidP="00EE5C1D">
                  <w:pPr>
                    <w:widowControl w:val="0"/>
                    <w:autoSpaceDE w:val="0"/>
                    <w:autoSpaceDN w:val="0"/>
                    <w:rPr>
                      <w:rFonts w:ascii="Calibri" w:eastAsia="Book Antiqua" w:hAnsi="Calibri" w:cs="Calibri"/>
                    </w:rPr>
                  </w:pPr>
                  <w:r w:rsidRPr="0071404E">
                    <w:rPr>
                      <w:rFonts w:ascii="Calibri" w:eastAsia="Book Antiqua" w:hAnsi="Calibri" w:cs="Calibri"/>
                    </w:rPr>
                    <w:t>Taking Over by the Employer upon successful Completion of</w:t>
                  </w:r>
                  <w:r w:rsidR="0014716F" w:rsidRPr="0071404E">
                    <w:rPr>
                      <w:rFonts w:ascii="Calibri" w:eastAsia="Book Antiqua" w:hAnsi="Calibri" w:cs="Calibri"/>
                    </w:rPr>
                    <w:t xml:space="preserve"> Package</w:t>
                  </w:r>
                  <w:r w:rsidR="00480A84">
                    <w:rPr>
                      <w:rFonts w:ascii="Calibri" w:eastAsia="Book Antiqua" w:hAnsi="Calibri" w:cs="Calibri"/>
                    </w:rPr>
                    <w:t>—</w:t>
                  </w:r>
                  <w:r w:rsidR="00516516" w:rsidRPr="00516516">
                    <w:rPr>
                      <w:rFonts w:ascii="Calibri" w:eastAsia="Book Antiqua" w:hAnsi="Calibri" w:cs="Calibri"/>
                    </w:rPr>
                    <w:t>33/2025-26</w:t>
                  </w:r>
                </w:p>
              </w:tc>
              <w:tc>
                <w:tcPr>
                  <w:tcW w:w="2603" w:type="dxa"/>
                </w:tcPr>
                <w:p w:rsidR="002E37AA" w:rsidRPr="0071404E" w:rsidRDefault="002E37AA" w:rsidP="001C54D9">
                  <w:pPr>
                    <w:widowControl w:val="0"/>
                    <w:autoSpaceDE w:val="0"/>
                    <w:autoSpaceDN w:val="0"/>
                    <w:rPr>
                      <w:rFonts w:ascii="Calibri" w:eastAsia="Book Antiqua" w:hAnsi="Calibri" w:cs="Calibri"/>
                    </w:rPr>
                  </w:pPr>
                </w:p>
              </w:tc>
            </w:tr>
            <w:tr w:rsidR="0021041B" w:rsidTr="003A1B45">
              <w:trPr>
                <w:trHeight w:val="545"/>
              </w:trPr>
              <w:tc>
                <w:tcPr>
                  <w:tcW w:w="762" w:type="dxa"/>
                </w:tcPr>
                <w:p w:rsidR="002E37AA" w:rsidRPr="0086023F" w:rsidRDefault="006031C3" w:rsidP="001C54D9">
                  <w:pPr>
                    <w:widowControl w:val="0"/>
                    <w:autoSpaceDE w:val="0"/>
                    <w:autoSpaceDN w:val="0"/>
                    <w:rPr>
                      <w:rFonts w:ascii="Calibri" w:eastAsia="Book Antiqua" w:hAnsi="Calibri" w:cs="Calibri"/>
                    </w:rPr>
                  </w:pPr>
                  <w:r>
                    <w:rPr>
                      <w:rFonts w:ascii="Calibri" w:eastAsia="Book Antiqua" w:hAnsi="Calibri" w:cs="Calibri"/>
                    </w:rPr>
                    <w:t>1</w:t>
                  </w:r>
                </w:p>
              </w:tc>
              <w:tc>
                <w:tcPr>
                  <w:tcW w:w="3118" w:type="dxa"/>
                </w:tcPr>
                <w:p w:rsidR="002E37AA" w:rsidRPr="00516516" w:rsidRDefault="006031C3" w:rsidP="003F22AF">
                  <w:pPr>
                    <w:widowControl w:val="0"/>
                    <w:autoSpaceDE w:val="0"/>
                    <w:autoSpaceDN w:val="0"/>
                    <w:rPr>
                      <w:rFonts w:ascii="Calibri" w:eastAsia="Book Antiqua" w:hAnsi="Calibri" w:cs="Calibri"/>
                    </w:rPr>
                  </w:pPr>
                  <w:r w:rsidRPr="00516516">
                    <w:rPr>
                      <w:rFonts w:ascii="Calibri" w:eastAsia="Book Antiqua" w:hAnsi="Calibri" w:cs="Calibri"/>
                    </w:rPr>
                    <w:t xml:space="preserve">(i) (a) Establishment of </w:t>
                  </w:r>
                  <w:r w:rsidR="002374B1" w:rsidRPr="00516516">
                    <w:rPr>
                      <w:rFonts w:ascii="Calibri" w:eastAsia="Book Antiqua" w:hAnsi="Calibri" w:cs="Calibri"/>
                    </w:rPr>
                    <w:t>M</w:t>
                  </w:r>
                  <w:r w:rsidR="00516516" w:rsidRPr="00516516">
                    <w:rPr>
                      <w:rFonts w:ascii="Calibri" w:eastAsia="Book Antiqua" w:hAnsi="Calibri" w:cs="Calibri"/>
                    </w:rPr>
                    <w:t>anamunda</w:t>
                  </w:r>
                  <w:r w:rsidRPr="00516516">
                    <w:rPr>
                      <w:rFonts w:ascii="Calibri" w:eastAsia="Book Antiqua" w:hAnsi="Calibri" w:cs="Calibri"/>
                    </w:rPr>
                    <w:t xml:space="preserve"> Sub-station &amp; Transmission Line</w:t>
                  </w:r>
                </w:p>
              </w:tc>
              <w:tc>
                <w:tcPr>
                  <w:tcW w:w="2603" w:type="dxa"/>
                </w:tcPr>
                <w:p w:rsidR="002E37AA" w:rsidRPr="00A57A34" w:rsidRDefault="006031C3" w:rsidP="00EE5C1D">
                  <w:pPr>
                    <w:widowControl w:val="0"/>
                    <w:autoSpaceDE w:val="0"/>
                    <w:autoSpaceDN w:val="0"/>
                    <w:rPr>
                      <w:rFonts w:ascii="Calibri" w:eastAsia="Book Antiqua" w:hAnsi="Calibri" w:cs="Calibri"/>
                      <w:highlight w:val="cyan"/>
                    </w:rPr>
                  </w:pPr>
                  <w:r w:rsidRPr="00A57A34">
                    <w:rPr>
                      <w:rFonts w:ascii="Calibri" w:eastAsia="Book Antiqua" w:hAnsi="Calibri" w:cs="Calibri"/>
                      <w:highlight w:val="cyan"/>
                    </w:rPr>
                    <w:t xml:space="preserve">24 </w:t>
                  </w:r>
                  <w:r w:rsidR="00EE5C1D" w:rsidRPr="00A57A34">
                    <w:rPr>
                      <w:rFonts w:ascii="Calibri" w:eastAsia="Book Antiqua" w:hAnsi="Calibri" w:cs="Calibri"/>
                      <w:highlight w:val="cyan"/>
                    </w:rPr>
                    <w:t xml:space="preserve"> </w:t>
                  </w:r>
                  <w:r w:rsidRPr="00A57A34">
                    <w:rPr>
                      <w:rFonts w:ascii="Calibri" w:eastAsia="Book Antiqua" w:hAnsi="Calibri" w:cs="Calibri"/>
                      <w:highlight w:val="cyan"/>
                    </w:rPr>
                    <w:t>Months</w:t>
                  </w:r>
                  <w:r w:rsidR="0014716F" w:rsidRPr="00A57A34">
                    <w:rPr>
                      <w:rFonts w:ascii="Calibri" w:eastAsia="Book Antiqua" w:hAnsi="Calibri" w:cs="Calibri"/>
                      <w:highlight w:val="cyan"/>
                    </w:rPr>
                    <w:t xml:space="preserve"> from the date of LOA</w:t>
                  </w:r>
                </w:p>
              </w:tc>
            </w:tr>
          </w:tbl>
          <w:p w:rsidR="002E37AA" w:rsidRPr="0086023F" w:rsidRDefault="002E37AA" w:rsidP="001C54D9">
            <w:pPr>
              <w:widowControl w:val="0"/>
              <w:autoSpaceDE w:val="0"/>
              <w:autoSpaceDN w:val="0"/>
              <w:rPr>
                <w:rFonts w:ascii="Calibri" w:eastAsia="Book Antiqua" w:hAnsi="Calibri" w:cs="Calibri"/>
              </w:rPr>
            </w:pPr>
          </w:p>
        </w:tc>
      </w:tr>
      <w:tr w:rsidR="0021041B" w:rsidTr="004C55C4">
        <w:tc>
          <w:tcPr>
            <w:tcW w:w="821" w:type="dxa"/>
          </w:tcPr>
          <w:p w:rsidR="002E37AA"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lastRenderedPageBreak/>
              <w:t>2</w:t>
            </w:r>
            <w:r w:rsidR="00D412BD">
              <w:rPr>
                <w:rFonts w:ascii="Calibri" w:eastAsia="Book Antiqua" w:hAnsi="Calibri" w:cs="Calibri"/>
              </w:rPr>
              <w:t>9</w:t>
            </w:r>
          </w:p>
        </w:tc>
        <w:tc>
          <w:tcPr>
            <w:tcW w:w="2551" w:type="dxa"/>
          </w:tcPr>
          <w:p w:rsidR="002E37AA"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27.4 (b)</w:t>
            </w:r>
          </w:p>
        </w:tc>
        <w:tc>
          <w:tcPr>
            <w:tcW w:w="6709" w:type="dxa"/>
          </w:tcPr>
          <w:p w:rsidR="00D30FC2" w:rsidRDefault="006031C3" w:rsidP="001C54D9">
            <w:pPr>
              <w:widowControl w:val="0"/>
              <w:autoSpaceDE w:val="0"/>
              <w:autoSpaceDN w:val="0"/>
              <w:rPr>
                <w:rFonts w:ascii="Calibri" w:eastAsia="Book Antiqua" w:hAnsi="Calibri" w:cs="Calibri"/>
                <w:b/>
                <w:bCs/>
              </w:rPr>
            </w:pPr>
            <w:r>
              <w:rPr>
                <w:rFonts w:ascii="Calibri" w:eastAsia="Book Antiqua" w:hAnsi="Calibri" w:cs="Calibri"/>
                <w:b/>
                <w:bCs/>
              </w:rPr>
              <w:t xml:space="preserve">Supplementing ITB clause ITB 27.4 (b) </w:t>
            </w:r>
          </w:p>
          <w:p w:rsidR="002E37AA" w:rsidRPr="00D30FC2" w:rsidRDefault="006031C3" w:rsidP="001C54D9">
            <w:pPr>
              <w:widowControl w:val="0"/>
              <w:autoSpaceDE w:val="0"/>
              <w:autoSpaceDN w:val="0"/>
              <w:rPr>
                <w:rFonts w:ascii="Calibri" w:eastAsia="Book Antiqua" w:hAnsi="Calibri" w:cs="Calibri"/>
              </w:rPr>
            </w:pPr>
            <w:r w:rsidRPr="00D30FC2">
              <w:rPr>
                <w:rFonts w:ascii="Calibri" w:eastAsia="Book Antiqua" w:hAnsi="Calibri" w:cs="Calibri"/>
              </w:rPr>
              <w:t xml:space="preserve">As per Sample Form and Procedures </w:t>
            </w:r>
            <w:r w:rsidRPr="00DB5788">
              <w:rPr>
                <w:rFonts w:ascii="Calibri" w:eastAsia="Book Antiqua" w:hAnsi="Calibri" w:cs="Calibri"/>
                <w:b/>
                <w:bCs/>
              </w:rPr>
              <w:t>Appendix 8</w:t>
            </w:r>
          </w:p>
        </w:tc>
      </w:tr>
      <w:tr w:rsidR="0021041B" w:rsidTr="004C55C4">
        <w:tc>
          <w:tcPr>
            <w:tcW w:w="821" w:type="dxa"/>
          </w:tcPr>
          <w:p w:rsidR="000E1469" w:rsidRPr="0086023F" w:rsidRDefault="006031C3" w:rsidP="000E1469">
            <w:pPr>
              <w:widowControl w:val="0"/>
              <w:autoSpaceDE w:val="0"/>
              <w:autoSpaceDN w:val="0"/>
              <w:rPr>
                <w:rFonts w:ascii="Calibri" w:eastAsia="Book Antiqua" w:hAnsi="Calibri" w:cs="Calibri"/>
              </w:rPr>
            </w:pPr>
            <w:r>
              <w:rPr>
                <w:rFonts w:ascii="Calibri" w:eastAsia="Book Antiqua" w:hAnsi="Calibri" w:cs="Calibri"/>
              </w:rPr>
              <w:t>30</w:t>
            </w:r>
          </w:p>
        </w:tc>
        <w:tc>
          <w:tcPr>
            <w:tcW w:w="2551" w:type="dxa"/>
          </w:tcPr>
          <w:p w:rsidR="002E37AA"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27.</w:t>
            </w:r>
            <w:r w:rsidR="00460BCB">
              <w:rPr>
                <w:rFonts w:ascii="Calibri" w:eastAsia="Book Antiqua" w:hAnsi="Calibri" w:cs="Calibri"/>
              </w:rPr>
              <w:t>5</w:t>
            </w:r>
            <w:r w:rsidRPr="0086023F">
              <w:rPr>
                <w:rFonts w:ascii="Calibri" w:eastAsia="Book Antiqua" w:hAnsi="Calibri" w:cs="Calibri"/>
              </w:rPr>
              <w:t xml:space="preserve"> (</w:t>
            </w:r>
            <w:r w:rsidR="00460BCB">
              <w:rPr>
                <w:rFonts w:ascii="Calibri" w:eastAsia="Book Antiqua" w:hAnsi="Calibri" w:cs="Calibri"/>
              </w:rPr>
              <w:t>b</w:t>
            </w:r>
            <w:r w:rsidRPr="0086023F">
              <w:rPr>
                <w:rFonts w:ascii="Calibri" w:eastAsia="Book Antiqua" w:hAnsi="Calibri" w:cs="Calibri"/>
              </w:rPr>
              <w:t>)</w:t>
            </w:r>
          </w:p>
        </w:tc>
        <w:tc>
          <w:tcPr>
            <w:tcW w:w="6709" w:type="dxa"/>
          </w:tcPr>
          <w:p w:rsidR="000E1469" w:rsidRPr="0086023F" w:rsidRDefault="006031C3" w:rsidP="000E1469">
            <w:pPr>
              <w:widowControl w:val="0"/>
              <w:autoSpaceDE w:val="0"/>
              <w:autoSpaceDN w:val="0"/>
              <w:jc w:val="both"/>
              <w:rPr>
                <w:rFonts w:ascii="Calibri" w:eastAsia="Book Antiqua" w:hAnsi="Calibri" w:cs="Calibri"/>
                <w:b/>
                <w:bCs/>
              </w:rPr>
            </w:pPr>
            <w:r w:rsidRPr="0086023F">
              <w:rPr>
                <w:rFonts w:ascii="Calibri" w:eastAsia="Book Antiqua" w:hAnsi="Calibri" w:cs="Calibri"/>
                <w:b/>
                <w:bCs/>
              </w:rPr>
              <w:t xml:space="preserve">Supplementing ITB clause </w:t>
            </w:r>
            <w:r w:rsidR="005725AB" w:rsidRPr="0086023F">
              <w:rPr>
                <w:rFonts w:ascii="Calibri" w:eastAsia="Book Antiqua" w:hAnsi="Calibri" w:cs="Calibri"/>
                <w:b/>
                <w:bCs/>
              </w:rPr>
              <w:t>27.</w:t>
            </w:r>
            <w:r w:rsidR="00460BCB">
              <w:rPr>
                <w:rFonts w:ascii="Calibri" w:eastAsia="Book Antiqua" w:hAnsi="Calibri" w:cs="Calibri"/>
                <w:b/>
                <w:bCs/>
              </w:rPr>
              <w:t>5</w:t>
            </w:r>
            <w:r w:rsidRPr="0086023F">
              <w:rPr>
                <w:rFonts w:ascii="Calibri" w:eastAsia="Book Antiqua" w:hAnsi="Calibri" w:cs="Calibri"/>
                <w:b/>
                <w:bCs/>
              </w:rPr>
              <w:t xml:space="preserve"> (</w:t>
            </w:r>
            <w:r w:rsidR="00460BCB">
              <w:rPr>
                <w:rFonts w:ascii="Calibri" w:eastAsia="Book Antiqua" w:hAnsi="Calibri" w:cs="Calibri"/>
                <w:b/>
                <w:bCs/>
              </w:rPr>
              <w:t>b</w:t>
            </w:r>
            <w:r w:rsidRPr="0086023F">
              <w:rPr>
                <w:rFonts w:ascii="Calibri" w:eastAsia="Book Antiqua" w:hAnsi="Calibri" w:cs="Calibri"/>
                <w:b/>
                <w:bCs/>
              </w:rPr>
              <w:t>) with the following:</w:t>
            </w:r>
          </w:p>
          <w:p w:rsidR="002E37AA" w:rsidRPr="0086023F" w:rsidRDefault="006031C3" w:rsidP="000E1469">
            <w:pPr>
              <w:widowControl w:val="0"/>
              <w:autoSpaceDE w:val="0"/>
              <w:autoSpaceDN w:val="0"/>
              <w:jc w:val="both"/>
              <w:rPr>
                <w:rFonts w:ascii="Calibri" w:eastAsia="Book Antiqua" w:hAnsi="Calibri" w:cs="Calibri"/>
              </w:rPr>
            </w:pPr>
            <w:r w:rsidRPr="0086023F">
              <w:rPr>
                <w:rFonts w:ascii="Calibri" w:eastAsia="Book Antiqua" w:hAnsi="Calibri" w:cs="Calibri"/>
              </w:rPr>
              <w:t>Bidder shall conform the guaranteed performance or efficiency of the Equipment,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21041B" w:rsidTr="004C55C4">
        <w:tc>
          <w:tcPr>
            <w:tcW w:w="821" w:type="dxa"/>
          </w:tcPr>
          <w:p w:rsidR="002E37AA" w:rsidRPr="0086023F" w:rsidRDefault="006031C3" w:rsidP="000F1A90">
            <w:pPr>
              <w:widowControl w:val="0"/>
              <w:autoSpaceDE w:val="0"/>
              <w:autoSpaceDN w:val="0"/>
              <w:rPr>
                <w:rFonts w:ascii="Calibri" w:eastAsia="Book Antiqua" w:hAnsi="Calibri" w:cs="Calibri"/>
              </w:rPr>
            </w:pPr>
            <w:r>
              <w:rPr>
                <w:rFonts w:ascii="Calibri" w:eastAsia="Book Antiqua" w:hAnsi="Calibri" w:cs="Calibri"/>
              </w:rPr>
              <w:t>31</w:t>
            </w:r>
          </w:p>
        </w:tc>
        <w:tc>
          <w:tcPr>
            <w:tcW w:w="2551" w:type="dxa"/>
          </w:tcPr>
          <w:p w:rsidR="002E37AA"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29</w:t>
            </w:r>
          </w:p>
        </w:tc>
        <w:tc>
          <w:tcPr>
            <w:tcW w:w="6709" w:type="dxa"/>
          </w:tcPr>
          <w:p w:rsidR="000E1469" w:rsidRPr="0086023F" w:rsidRDefault="006031C3" w:rsidP="000E1469">
            <w:pPr>
              <w:widowControl w:val="0"/>
              <w:autoSpaceDE w:val="0"/>
              <w:autoSpaceDN w:val="0"/>
              <w:rPr>
                <w:rFonts w:ascii="Calibri" w:eastAsia="Book Antiqua" w:hAnsi="Calibri" w:cs="Calibri"/>
                <w:b/>
                <w:bCs/>
              </w:rPr>
            </w:pPr>
            <w:r w:rsidRPr="0086023F">
              <w:rPr>
                <w:rFonts w:ascii="Calibri" w:eastAsia="Book Antiqua" w:hAnsi="Calibri" w:cs="Calibri"/>
                <w:b/>
                <w:bCs/>
              </w:rPr>
              <w:t>Replacing ITB clause 29 with following:</w:t>
            </w:r>
          </w:p>
          <w:p w:rsidR="00A27BF7" w:rsidRDefault="006031C3" w:rsidP="000E1469">
            <w:pPr>
              <w:widowControl w:val="0"/>
              <w:autoSpaceDE w:val="0"/>
              <w:autoSpaceDN w:val="0"/>
              <w:jc w:val="both"/>
              <w:rPr>
                <w:rFonts w:ascii="Calibri" w:eastAsia="Book Antiqua" w:hAnsi="Calibri" w:cs="Calibri"/>
              </w:rPr>
            </w:pPr>
            <w:r w:rsidRPr="006C7B13">
              <w:rPr>
                <w:rFonts w:ascii="Calibri" w:eastAsia="Book Antiqua" w:hAnsi="Calibri" w:cs="Calibri"/>
                <w:b/>
                <w:bCs/>
              </w:rPr>
              <w:t>29.</w:t>
            </w:r>
            <w:r w:rsidRPr="0086023F">
              <w:rPr>
                <w:rFonts w:ascii="Calibri" w:eastAsia="Book Antiqua" w:hAnsi="Calibri" w:cs="Calibri"/>
              </w:rPr>
              <w:t xml:space="preserve"> e-Reverse Auction (e-RA)</w:t>
            </w:r>
          </w:p>
          <w:p w:rsidR="000E1469" w:rsidRPr="0086023F" w:rsidRDefault="006031C3" w:rsidP="000E1469">
            <w:pPr>
              <w:widowControl w:val="0"/>
              <w:autoSpaceDE w:val="0"/>
              <w:autoSpaceDN w:val="0"/>
              <w:jc w:val="both"/>
              <w:rPr>
                <w:rFonts w:ascii="Calibri" w:eastAsia="Book Antiqua" w:hAnsi="Calibri" w:cs="Calibri"/>
              </w:rPr>
            </w:pPr>
            <w:r w:rsidRPr="006B6913">
              <w:rPr>
                <w:rFonts w:ascii="Calibri" w:eastAsia="Book Antiqua" w:hAnsi="Calibri" w:cs="Calibri"/>
                <w:b/>
                <w:bCs/>
              </w:rPr>
              <w:t>29.1</w:t>
            </w:r>
            <w:r w:rsidRPr="0086023F">
              <w:rPr>
                <w:rFonts w:ascii="Calibri" w:eastAsia="Book Antiqua" w:hAnsi="Calibri" w:cs="Calibri"/>
              </w:rPr>
              <w:t xml:space="preserve"> The Employer reserves the right to conduct e-Reverse Auction (e- RA) for further reduction in the price. In case e-RA is conducted, same shall be done in the manner as indicated at </w:t>
            </w:r>
            <w:r w:rsidRPr="00024900">
              <w:rPr>
                <w:rFonts w:ascii="Calibri" w:eastAsia="Book Antiqua" w:hAnsi="Calibri" w:cs="Calibri"/>
                <w:b/>
                <w:bCs/>
              </w:rPr>
              <w:t>Annexure- B(BDS).</w:t>
            </w:r>
          </w:p>
          <w:p w:rsidR="002E37AA" w:rsidRDefault="006031C3" w:rsidP="000E1469">
            <w:pPr>
              <w:widowControl w:val="0"/>
              <w:autoSpaceDE w:val="0"/>
              <w:autoSpaceDN w:val="0"/>
              <w:jc w:val="both"/>
              <w:rPr>
                <w:rFonts w:ascii="Calibri" w:eastAsia="Book Antiqua" w:hAnsi="Calibri" w:cs="Calibri"/>
                <w:b/>
                <w:bCs/>
              </w:rPr>
            </w:pPr>
            <w:r w:rsidRPr="0086023F">
              <w:rPr>
                <w:rFonts w:ascii="Calibri" w:eastAsia="Book Antiqua" w:hAnsi="Calibri" w:cs="Calibri"/>
              </w:rPr>
              <w:t xml:space="preserve">Further, Business Rules for e-Reverse Auction and a sample format for e-Reverse Auction Notice is enclosed at </w:t>
            </w:r>
            <w:r w:rsidRPr="006B6913">
              <w:rPr>
                <w:rFonts w:ascii="Calibri" w:eastAsia="Book Antiqua" w:hAnsi="Calibri" w:cs="Calibri"/>
                <w:b/>
                <w:bCs/>
              </w:rPr>
              <w:t>Annexure- C</w:t>
            </w:r>
            <w:r w:rsidR="00D30FC2">
              <w:rPr>
                <w:rFonts w:ascii="Calibri" w:eastAsia="Book Antiqua" w:hAnsi="Calibri" w:cs="Calibri"/>
                <w:b/>
                <w:bCs/>
              </w:rPr>
              <w:t xml:space="preserve"> </w:t>
            </w:r>
            <w:r w:rsidRPr="006B6913">
              <w:rPr>
                <w:rFonts w:ascii="Calibri" w:eastAsia="Book Antiqua" w:hAnsi="Calibri" w:cs="Calibri"/>
                <w:b/>
                <w:bCs/>
              </w:rPr>
              <w:t>(BDS).</w:t>
            </w:r>
          </w:p>
          <w:p w:rsidR="00A27BF7" w:rsidRPr="0086023F" w:rsidRDefault="006031C3" w:rsidP="000E1469">
            <w:pPr>
              <w:widowControl w:val="0"/>
              <w:autoSpaceDE w:val="0"/>
              <w:autoSpaceDN w:val="0"/>
              <w:jc w:val="both"/>
              <w:rPr>
                <w:rFonts w:ascii="Calibri" w:eastAsia="Book Antiqua" w:hAnsi="Calibri" w:cs="Calibri"/>
                <w:b/>
                <w:bCs/>
              </w:rPr>
            </w:pPr>
            <w:r>
              <w:rPr>
                <w:rFonts w:ascii="Calibri" w:eastAsia="Book Antiqua" w:hAnsi="Calibri" w:cs="Kalinga"/>
                <w:w w:val="105"/>
              </w:rPr>
              <w:t xml:space="preserve">The </w:t>
            </w:r>
            <w:r w:rsidRPr="006A6DED">
              <w:rPr>
                <w:rFonts w:ascii="Calibri" w:eastAsia="Book Antiqua" w:hAnsi="Calibri" w:cs="Kalinga"/>
                <w:w w:val="105"/>
              </w:rPr>
              <w:t>designated electronic</w:t>
            </w:r>
            <w:r w:rsidRPr="006A6DED">
              <w:rPr>
                <w:rFonts w:ascii="Calibri" w:eastAsia="Book Antiqua" w:hAnsi="Calibri" w:cs="Kalinga"/>
                <w:spacing w:val="1"/>
                <w:w w:val="105"/>
              </w:rPr>
              <w:t xml:space="preserve"> </w:t>
            </w:r>
            <w:r w:rsidRPr="006A6DED">
              <w:rPr>
                <w:rFonts w:ascii="Calibri" w:eastAsia="Book Antiqua" w:hAnsi="Calibri" w:cs="Kalinga"/>
                <w:w w:val="105"/>
              </w:rPr>
              <w:t xml:space="preserve">platform </w:t>
            </w:r>
            <w:r w:rsidR="00B02C36" w:rsidRPr="00B02C36">
              <w:rPr>
                <w:rFonts w:ascii="Calibri" w:eastAsia="Book Antiqua" w:hAnsi="Calibri" w:cs="Calibri"/>
              </w:rPr>
              <w:t xml:space="preserve">of </w:t>
            </w:r>
            <w:r w:rsidR="00B02C36" w:rsidRPr="00B02C36">
              <w:rPr>
                <w:rFonts w:ascii="Calibri" w:eastAsia="Book Antiqua" w:hAnsi="Calibri" w:cs="Calibri"/>
                <w:b/>
                <w:bCs/>
              </w:rPr>
              <w:t>Application</w:t>
            </w:r>
            <w:r w:rsidRPr="00B02C36">
              <w:rPr>
                <w:rFonts w:ascii="Calibri" w:eastAsia="Book Antiqua" w:hAnsi="Calibri" w:cs="Calibri"/>
                <w:b/>
                <w:bCs/>
              </w:rPr>
              <w:t xml:space="preserve"> Service</w:t>
            </w:r>
            <w:r w:rsidRPr="00B02C36">
              <w:rPr>
                <w:rFonts w:ascii="Calibri" w:eastAsia="Book Antiqua" w:hAnsi="Calibri" w:cs="Kalinga"/>
                <w:b/>
                <w:bCs/>
                <w:i/>
                <w:iCs/>
                <w:w w:val="105"/>
              </w:rPr>
              <w:t xml:space="preserve"> Provider (hereinafter referred to as “ASP”)</w:t>
            </w:r>
            <w:r>
              <w:rPr>
                <w:rFonts w:ascii="Calibri" w:eastAsia="Book Antiqua" w:hAnsi="Calibri" w:cs="Kalinga"/>
                <w:b/>
                <w:bCs/>
                <w:i/>
                <w:iCs/>
                <w:w w:val="105"/>
              </w:rPr>
              <w:t xml:space="preserve"> is “</w:t>
            </w:r>
            <w:r w:rsidRPr="00B361E2">
              <w:rPr>
                <w:rFonts w:ascii="Book Antiqua" w:eastAsia="Book Antiqua" w:hAnsi="Book Antiqua" w:cs="Book Antiqua"/>
              </w:rPr>
              <w:t>KEONICS</w:t>
            </w:r>
            <w:r w:rsidR="00D30FC2" w:rsidRPr="00B361E2">
              <w:rPr>
                <w:rFonts w:ascii="Book Antiqua" w:eastAsia="Book Antiqua" w:hAnsi="Book Antiqua" w:cs="Book Antiqua"/>
              </w:rPr>
              <w:t>- (Tenderwizard portal)</w:t>
            </w:r>
          </w:p>
        </w:tc>
      </w:tr>
      <w:tr w:rsidR="0021041B" w:rsidTr="004C55C4">
        <w:tc>
          <w:tcPr>
            <w:tcW w:w="821" w:type="dxa"/>
          </w:tcPr>
          <w:p w:rsidR="002E37AA"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3</w:t>
            </w:r>
            <w:r w:rsidR="00D412BD">
              <w:rPr>
                <w:rFonts w:ascii="Calibri" w:eastAsia="Book Antiqua" w:hAnsi="Calibri" w:cs="Calibri"/>
              </w:rPr>
              <w:t>2</w:t>
            </w:r>
          </w:p>
        </w:tc>
        <w:tc>
          <w:tcPr>
            <w:tcW w:w="2551" w:type="dxa"/>
          </w:tcPr>
          <w:p w:rsidR="002E37AA"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31.4</w:t>
            </w:r>
          </w:p>
        </w:tc>
        <w:tc>
          <w:tcPr>
            <w:tcW w:w="6709" w:type="dxa"/>
          </w:tcPr>
          <w:p w:rsidR="000E1469" w:rsidRPr="0086023F" w:rsidRDefault="006031C3" w:rsidP="000E1469">
            <w:pPr>
              <w:widowControl w:val="0"/>
              <w:autoSpaceDE w:val="0"/>
              <w:autoSpaceDN w:val="0"/>
              <w:rPr>
                <w:rFonts w:ascii="Calibri" w:eastAsia="Book Antiqua" w:hAnsi="Calibri" w:cs="Calibri"/>
                <w:b/>
                <w:bCs/>
              </w:rPr>
            </w:pPr>
            <w:r w:rsidRPr="0086023F">
              <w:rPr>
                <w:rFonts w:ascii="Calibri" w:eastAsia="Book Antiqua" w:hAnsi="Calibri" w:cs="Calibri"/>
                <w:b/>
                <w:bCs/>
              </w:rPr>
              <w:t xml:space="preserve">Replace the existing provisions clause </w:t>
            </w:r>
            <w:r w:rsidRPr="006C7B13">
              <w:rPr>
                <w:rFonts w:ascii="Calibri" w:eastAsia="Book Antiqua" w:hAnsi="Calibri" w:cs="Calibri"/>
                <w:b/>
                <w:bCs/>
              </w:rPr>
              <w:t>ITB 31.4</w:t>
            </w:r>
            <w:r w:rsidRPr="0086023F">
              <w:rPr>
                <w:rFonts w:ascii="Calibri" w:eastAsia="Book Antiqua" w:hAnsi="Calibri" w:cs="Calibri"/>
              </w:rPr>
              <w:t xml:space="preserve"> </w:t>
            </w:r>
            <w:r w:rsidRPr="0086023F">
              <w:rPr>
                <w:rFonts w:ascii="Calibri" w:eastAsia="Book Antiqua" w:hAnsi="Calibri" w:cs="Calibri"/>
                <w:b/>
                <w:bCs/>
              </w:rPr>
              <w:t>with the following:</w:t>
            </w:r>
          </w:p>
          <w:p w:rsidR="002E37AA" w:rsidRPr="0086023F" w:rsidRDefault="006031C3" w:rsidP="000E1469">
            <w:pPr>
              <w:widowControl w:val="0"/>
              <w:autoSpaceDE w:val="0"/>
              <w:autoSpaceDN w:val="0"/>
              <w:jc w:val="both"/>
              <w:rPr>
                <w:rFonts w:ascii="Calibri" w:eastAsia="Book Antiqua" w:hAnsi="Calibri" w:cs="Calibri"/>
                <w:b/>
                <w:bCs/>
              </w:rPr>
            </w:pPr>
            <w:r w:rsidRPr="0086023F">
              <w:rPr>
                <w:rFonts w:ascii="Calibri" w:eastAsia="Book Antiqua" w:hAnsi="Calibri" w:cs="Calibri"/>
              </w:rPr>
              <w:t xml:space="preserve">Award for the entire scope of work shall be placed on the lowest evaluated and qualified bidder who is found capable to perform the Contract in the event of award. The mode of contracting with the successful bidder will be as per stipulation outlined in </w:t>
            </w:r>
            <w:r w:rsidRPr="006C7B13">
              <w:rPr>
                <w:rFonts w:ascii="Calibri" w:eastAsia="Book Antiqua" w:hAnsi="Calibri" w:cs="Calibri"/>
                <w:b/>
                <w:bCs/>
              </w:rPr>
              <w:t>GCC Sub-clause 2.1</w:t>
            </w:r>
            <w:r w:rsidRPr="0086023F">
              <w:rPr>
                <w:rFonts w:ascii="Calibri" w:eastAsia="Book Antiqua" w:hAnsi="Calibri" w:cs="Calibri"/>
              </w:rPr>
              <w:t xml:space="preserve"> and briefly indicated below:</w:t>
            </w:r>
          </w:p>
        </w:tc>
      </w:tr>
      <w:tr w:rsidR="0021041B" w:rsidTr="004C55C4">
        <w:tc>
          <w:tcPr>
            <w:tcW w:w="821" w:type="dxa"/>
          </w:tcPr>
          <w:p w:rsidR="000E146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3</w:t>
            </w:r>
            <w:r w:rsidR="00D412BD">
              <w:rPr>
                <w:rFonts w:ascii="Calibri" w:eastAsia="Book Antiqua" w:hAnsi="Calibri" w:cs="Calibri"/>
              </w:rPr>
              <w:t>3</w:t>
            </w:r>
          </w:p>
        </w:tc>
        <w:tc>
          <w:tcPr>
            <w:tcW w:w="2551" w:type="dxa"/>
          </w:tcPr>
          <w:p w:rsidR="000E146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ITB 35.1</w:t>
            </w:r>
          </w:p>
        </w:tc>
        <w:tc>
          <w:tcPr>
            <w:tcW w:w="6709" w:type="dxa"/>
          </w:tcPr>
          <w:p w:rsidR="000E1469" w:rsidRPr="0086023F" w:rsidRDefault="006031C3" w:rsidP="000E1469">
            <w:pPr>
              <w:widowControl w:val="0"/>
              <w:autoSpaceDE w:val="0"/>
              <w:autoSpaceDN w:val="0"/>
              <w:rPr>
                <w:rFonts w:ascii="Calibri" w:eastAsia="Book Antiqua" w:hAnsi="Calibri" w:cs="Calibri"/>
                <w:b/>
                <w:bCs/>
              </w:rPr>
            </w:pPr>
            <w:r w:rsidRPr="0086023F">
              <w:rPr>
                <w:rFonts w:ascii="Calibri" w:eastAsia="Book Antiqua" w:hAnsi="Calibri" w:cs="Calibri"/>
                <w:b/>
                <w:bCs/>
              </w:rPr>
              <w:t>Replace the ITB Cl. 35.1 with the following:</w:t>
            </w:r>
          </w:p>
          <w:p w:rsidR="00412D81" w:rsidRPr="00664101" w:rsidRDefault="006031C3" w:rsidP="00412D81">
            <w:pPr>
              <w:widowControl w:val="0"/>
              <w:autoSpaceDE w:val="0"/>
              <w:autoSpaceDN w:val="0"/>
              <w:jc w:val="both"/>
              <w:rPr>
                <w:rFonts w:ascii="Calibri" w:eastAsia="Book Antiqua" w:hAnsi="Calibri" w:cs="Kalinga"/>
                <w:highlight w:val="green"/>
              </w:rPr>
            </w:pPr>
            <w:r w:rsidRPr="00664101">
              <w:rPr>
                <w:rFonts w:ascii="Calibri" w:eastAsia="Book Antiqua" w:hAnsi="Calibri" w:cs="Kalinga"/>
                <w:highlight w:val="green"/>
              </w:rPr>
              <w:t xml:space="preserve">Within </w:t>
            </w:r>
            <w:r w:rsidRPr="00664101">
              <w:rPr>
                <w:rFonts w:ascii="Calibri" w:eastAsia="Book Antiqua" w:hAnsi="Calibri" w:cs="Kalinga"/>
                <w:b/>
                <w:bCs/>
                <w:i/>
                <w:iCs/>
                <w:w w:val="105"/>
                <w:highlight w:val="green"/>
              </w:rPr>
              <w:t>thirty (30)</w:t>
            </w:r>
            <w:r w:rsidRPr="00664101">
              <w:rPr>
                <w:rFonts w:ascii="Calibri" w:eastAsia="Book Antiqua" w:hAnsi="Calibri" w:cs="Kalinga"/>
                <w:b/>
                <w:bCs/>
                <w:i/>
                <w:iCs/>
                <w:spacing w:val="1"/>
                <w:w w:val="105"/>
                <w:highlight w:val="green"/>
              </w:rPr>
              <w:t xml:space="preserve"> </w:t>
            </w:r>
            <w:r w:rsidRPr="00664101">
              <w:rPr>
                <w:rFonts w:ascii="Calibri" w:eastAsia="Book Antiqua" w:hAnsi="Calibri" w:cs="Kalinga"/>
                <w:highlight w:val="green"/>
              </w:rPr>
              <w:t>days after receipt of the Letter of Award, the successful Bidder shall furnish the performance security as below:</w:t>
            </w:r>
          </w:p>
          <w:p w:rsidR="00412D81" w:rsidRPr="00AE39B9" w:rsidRDefault="006031C3" w:rsidP="00412D81">
            <w:pPr>
              <w:widowControl w:val="0"/>
              <w:tabs>
                <w:tab w:val="left" w:pos="35"/>
              </w:tabs>
              <w:autoSpaceDE w:val="0"/>
              <w:autoSpaceDN w:val="0"/>
              <w:ind w:left="35" w:hanging="35"/>
              <w:jc w:val="both"/>
              <w:outlineLvl w:val="0"/>
              <w:rPr>
                <w:rFonts w:ascii="Calibri" w:eastAsia="Palatino Linotype" w:hAnsi="Calibri" w:cs="Kalinga"/>
              </w:rPr>
            </w:pPr>
            <w:r w:rsidRPr="00664101">
              <w:rPr>
                <w:rFonts w:ascii="Calibri" w:eastAsia="Book Antiqua" w:hAnsi="Calibri" w:cs="Kalinga"/>
                <w:highlight w:val="green"/>
              </w:rPr>
              <w:t>(i) Performance Security for an amount equivalent to ten percent (10%) of the Contract Price with a validity up to ninety (90) days beyond the Defect Liability Period for said project [refer</w:t>
            </w:r>
            <w:r w:rsidRPr="00664101">
              <w:rPr>
                <w:rFonts w:ascii="Calibri" w:eastAsia="Palatino Linotype" w:hAnsi="Calibri" w:cs="Kalinga"/>
                <w:highlight w:val="green"/>
              </w:rPr>
              <w:t xml:space="preserve"> </w:t>
            </w:r>
            <w:r w:rsidRPr="00664101">
              <w:rPr>
                <w:rFonts w:ascii="Calibri" w:eastAsia="Palatino Linotype" w:hAnsi="Calibri" w:cs="Kalinga"/>
                <w:b/>
                <w:bCs/>
                <w:highlight w:val="green"/>
              </w:rPr>
              <w:t>GCC Sub-clause 22.2(i)</w:t>
            </w:r>
            <w:r w:rsidRPr="00664101">
              <w:rPr>
                <w:rFonts w:ascii="Calibri" w:eastAsia="Palatino Linotype" w:hAnsi="Calibri" w:cs="Kalinga"/>
                <w:highlight w:val="green"/>
              </w:rPr>
              <w:t xml:space="preserve">] in shape of </w:t>
            </w:r>
            <w:r w:rsidRPr="00CE2D18">
              <w:rPr>
                <w:rFonts w:ascii="Calibri" w:eastAsia="Palatino Linotype" w:hAnsi="Calibri" w:cs="Calibri"/>
                <w:b/>
                <w:bCs/>
                <w:highlight w:val="green"/>
              </w:rPr>
              <w:t>e-bank guarantee</w:t>
            </w:r>
            <w:r w:rsidRPr="00B82D8C">
              <w:rPr>
                <w:rFonts w:ascii="Calibri" w:eastAsia="Palatino Linotype" w:hAnsi="Calibri" w:cs="Calibri"/>
                <w:highlight w:val="green"/>
              </w:rPr>
              <w:t xml:space="preserve"> (as per </w:t>
            </w:r>
            <w:r w:rsidRPr="00B82D8C">
              <w:rPr>
                <w:rFonts w:ascii="Calibri" w:eastAsia="Palatino Linotype" w:hAnsi="Calibri" w:cs="Calibri"/>
                <w:b/>
                <w:bCs/>
                <w:highlight w:val="green"/>
              </w:rPr>
              <w:t>Mandatory Electronic Bank Guarantee (e-BG) through NeSL Platform in line with Clause no.37 of ITB)</w:t>
            </w:r>
            <w:r>
              <w:rPr>
                <w:rFonts w:ascii="Calibri" w:eastAsia="Palatino Linotype" w:hAnsi="Calibri" w:cs="Calibri"/>
                <w:b/>
                <w:bCs/>
              </w:rPr>
              <w:t>.</w:t>
            </w:r>
          </w:p>
          <w:p w:rsidR="00C07B72" w:rsidRPr="00B361E2" w:rsidRDefault="00C07B72" w:rsidP="00AA43FB">
            <w:pPr>
              <w:widowControl w:val="0"/>
              <w:tabs>
                <w:tab w:val="left" w:pos="35"/>
              </w:tabs>
              <w:autoSpaceDE w:val="0"/>
              <w:autoSpaceDN w:val="0"/>
              <w:ind w:left="35" w:hanging="35"/>
              <w:jc w:val="both"/>
              <w:outlineLvl w:val="0"/>
              <w:rPr>
                <w:rFonts w:ascii="Calibri" w:eastAsia="Palatino Linotype" w:hAnsi="Calibri" w:cs="Calibri"/>
              </w:rPr>
            </w:pPr>
          </w:p>
          <w:p w:rsidR="00412D81" w:rsidRPr="00AE39B9" w:rsidRDefault="006031C3" w:rsidP="00412D81">
            <w:pPr>
              <w:widowControl w:val="0"/>
              <w:tabs>
                <w:tab w:val="left" w:pos="35"/>
              </w:tabs>
              <w:autoSpaceDE w:val="0"/>
              <w:autoSpaceDN w:val="0"/>
              <w:ind w:left="35" w:hanging="35"/>
              <w:jc w:val="both"/>
              <w:outlineLvl w:val="0"/>
              <w:rPr>
                <w:rFonts w:ascii="Calibri" w:eastAsia="Palatino Linotype" w:hAnsi="Calibri" w:cs="Kalinga"/>
                <w:b/>
                <w:bCs/>
              </w:rPr>
            </w:pPr>
            <w:r w:rsidRPr="00B361E2">
              <w:rPr>
                <w:rFonts w:ascii="Calibri" w:eastAsia="Palatino Linotype" w:hAnsi="Calibri" w:cs="Calibri"/>
              </w:rPr>
              <w:t xml:space="preserve">(ii) </w:t>
            </w:r>
            <w:r w:rsidRPr="00516516">
              <w:rPr>
                <w:rFonts w:ascii="Calibri" w:eastAsia="Book Antiqua" w:hAnsi="Calibri" w:cs="Calibri"/>
              </w:rPr>
              <w:t xml:space="preserve">Separate Performance security for an amount equivalent to ten percent (10 %) of the taxable price for </w:t>
            </w:r>
            <w:r w:rsidRPr="00516516">
              <w:rPr>
                <w:rFonts w:ascii="Calibri" w:eastAsia="Book Antiqua" w:hAnsi="Calibri" w:cs="Calibri"/>
                <w:strike/>
              </w:rPr>
              <w:t>Transformers (Power, Auto, ICT), Reactor</w:t>
            </w:r>
            <w:r w:rsidRPr="00516516">
              <w:rPr>
                <w:rFonts w:ascii="Calibri" w:eastAsia="Book Antiqua" w:hAnsi="Calibri" w:cs="Calibri"/>
              </w:rPr>
              <w:t xml:space="preserve">, Control &amp; Protection system (CRP), Sub-station Automation System, </w:t>
            </w:r>
            <w:r w:rsidR="00791E42" w:rsidRPr="00516516">
              <w:rPr>
                <w:rFonts w:ascii="Calibri" w:eastAsia="Book Antiqua" w:hAnsi="Calibri" w:cs="Calibri"/>
              </w:rPr>
              <w:t xml:space="preserve">HV &amp; EHV </w:t>
            </w:r>
            <w:r w:rsidRPr="00516516">
              <w:rPr>
                <w:rFonts w:ascii="Calibri" w:eastAsia="Book Antiqua" w:hAnsi="Calibri" w:cs="Calibri"/>
              </w:rPr>
              <w:t xml:space="preserve">Cable, &amp; </w:t>
            </w:r>
            <w:r w:rsidRPr="00516516">
              <w:rPr>
                <w:rFonts w:ascii="Calibri" w:eastAsia="Book Antiqua" w:hAnsi="Calibri" w:cs="Calibri"/>
                <w:strike/>
              </w:rPr>
              <w:t>GIS equipment</w:t>
            </w:r>
            <w:r w:rsidRPr="00516516">
              <w:rPr>
                <w:rFonts w:ascii="Calibri" w:eastAsia="Book Antiqua" w:hAnsi="Calibri" w:cs="Calibri"/>
              </w:rPr>
              <w:t xml:space="preserve"> </w:t>
            </w:r>
            <w:r w:rsidRPr="00404BF8">
              <w:rPr>
                <w:rFonts w:ascii="Calibri" w:eastAsia="Book Antiqua" w:hAnsi="Calibri" w:cs="Kalinga"/>
                <w:highlight w:val="green"/>
              </w:rPr>
              <w:t>with a validity up to ninety days (90) beyond defect liability period i.e., 4 (Four) years beyond the defect liability period for the project [refer</w:t>
            </w:r>
            <w:r w:rsidRPr="00404BF8">
              <w:rPr>
                <w:rFonts w:ascii="Calibri" w:eastAsia="Palatino Linotype" w:hAnsi="Calibri" w:cs="Kalinga"/>
                <w:highlight w:val="green"/>
              </w:rPr>
              <w:t xml:space="preserve"> </w:t>
            </w:r>
            <w:r w:rsidRPr="00404BF8">
              <w:rPr>
                <w:rFonts w:ascii="Calibri" w:eastAsia="Palatino Linotype" w:hAnsi="Calibri" w:cs="Kalinga"/>
                <w:b/>
                <w:bCs/>
                <w:highlight w:val="green"/>
              </w:rPr>
              <w:t xml:space="preserve">GCC Sub-clause 22.2(i)] in shape of </w:t>
            </w:r>
            <w:r w:rsidRPr="00CE2D18">
              <w:rPr>
                <w:rFonts w:ascii="Calibri" w:eastAsia="Palatino Linotype" w:hAnsi="Calibri" w:cs="Calibri"/>
                <w:b/>
                <w:bCs/>
                <w:highlight w:val="green"/>
              </w:rPr>
              <w:t>e-bank guarantee</w:t>
            </w:r>
            <w:r w:rsidRPr="00B82D8C">
              <w:rPr>
                <w:rFonts w:ascii="Calibri" w:eastAsia="Palatino Linotype" w:hAnsi="Calibri" w:cs="Calibri"/>
                <w:highlight w:val="green"/>
              </w:rPr>
              <w:t xml:space="preserve"> (as per </w:t>
            </w:r>
            <w:r w:rsidRPr="00B82D8C">
              <w:rPr>
                <w:rFonts w:ascii="Calibri" w:eastAsia="Palatino Linotype" w:hAnsi="Calibri" w:cs="Calibri"/>
                <w:b/>
                <w:bCs/>
                <w:highlight w:val="green"/>
              </w:rPr>
              <w:t>Mandatory Electronic Bank Guarantee (e-BG) through NeSL Platform in line with Clause no.37 of ITB)</w:t>
            </w:r>
            <w:r w:rsidRPr="00404BF8">
              <w:rPr>
                <w:rFonts w:ascii="Calibri" w:eastAsia="Palatino Linotype" w:hAnsi="Calibri" w:cs="Kalinga"/>
                <w:b/>
                <w:bCs/>
                <w:highlight w:val="green"/>
              </w:rPr>
              <w:t>/</w:t>
            </w:r>
            <w:r w:rsidRPr="00404BF8">
              <w:rPr>
                <w:rFonts w:ascii="Calibri" w:eastAsia="Palatino Linotype" w:hAnsi="Calibri" w:cs="Kalinga"/>
                <w:b/>
                <w:bCs/>
                <w:strike/>
                <w:highlight w:val="green"/>
              </w:rPr>
              <w:t>Insurance Bond</w:t>
            </w:r>
            <w:r w:rsidRPr="00404BF8">
              <w:rPr>
                <w:rFonts w:ascii="Calibri" w:eastAsia="Palatino Linotype" w:hAnsi="Calibri" w:cs="Kalinga"/>
                <w:b/>
                <w:bCs/>
                <w:highlight w:val="green"/>
              </w:rPr>
              <w:t xml:space="preserve"> within </w:t>
            </w:r>
            <w:r w:rsidRPr="00404BF8">
              <w:rPr>
                <w:rFonts w:ascii="Calibri" w:eastAsia="Palatino Linotype" w:hAnsi="Calibri" w:cs="Kalinga"/>
                <w:b/>
                <w:bCs/>
                <w:w w:val="105"/>
                <w:highlight w:val="green"/>
              </w:rPr>
              <w:t>One (01) month prior to expiry of the initial guarantee period</w:t>
            </w:r>
            <w:r w:rsidRPr="00404BF8">
              <w:rPr>
                <w:rFonts w:ascii="Calibri" w:eastAsia="Palatino Linotype" w:hAnsi="Calibri" w:cs="Kalinga"/>
                <w:b/>
                <w:bCs/>
                <w:highlight w:val="green"/>
              </w:rPr>
              <w:t>.</w:t>
            </w:r>
          </w:p>
          <w:p w:rsidR="00AA43FB" w:rsidRDefault="00AA43FB" w:rsidP="000E1469">
            <w:pPr>
              <w:widowControl w:val="0"/>
              <w:autoSpaceDE w:val="0"/>
              <w:autoSpaceDN w:val="0"/>
              <w:jc w:val="both"/>
              <w:rPr>
                <w:rFonts w:ascii="Calibri" w:eastAsia="Book Antiqua" w:hAnsi="Calibri" w:cs="Calibri"/>
              </w:rPr>
            </w:pPr>
          </w:p>
          <w:p w:rsidR="000E1469" w:rsidRPr="0086023F" w:rsidRDefault="006031C3" w:rsidP="000E1469">
            <w:pPr>
              <w:widowControl w:val="0"/>
              <w:autoSpaceDE w:val="0"/>
              <w:autoSpaceDN w:val="0"/>
              <w:jc w:val="both"/>
              <w:rPr>
                <w:rFonts w:ascii="Calibri" w:eastAsia="Book Antiqua" w:hAnsi="Calibri" w:cs="Calibri"/>
              </w:rPr>
            </w:pPr>
            <w:r>
              <w:rPr>
                <w:rFonts w:ascii="Calibri" w:eastAsia="Book Antiqua" w:hAnsi="Calibri" w:cs="Calibri"/>
              </w:rPr>
              <w:t>Ref: As per the F</w:t>
            </w:r>
            <w:r w:rsidRPr="0086023F">
              <w:rPr>
                <w:rFonts w:ascii="Calibri" w:eastAsia="Book Antiqua" w:hAnsi="Calibri" w:cs="Calibri"/>
              </w:rPr>
              <w:t xml:space="preserve">orm provided in </w:t>
            </w:r>
            <w:r w:rsidRPr="006B6913">
              <w:rPr>
                <w:rFonts w:ascii="Calibri" w:eastAsia="Book Antiqua" w:hAnsi="Calibri" w:cs="Calibri"/>
                <w:b/>
                <w:bCs/>
              </w:rPr>
              <w:t xml:space="preserve">Section VI, Sample Forms and </w:t>
            </w:r>
            <w:r w:rsidRPr="006B6913">
              <w:rPr>
                <w:rFonts w:ascii="Calibri" w:eastAsia="Book Antiqua" w:hAnsi="Calibri" w:cs="Calibri"/>
                <w:b/>
                <w:bCs/>
              </w:rPr>
              <w:lastRenderedPageBreak/>
              <w:t xml:space="preserve">Procedures, </w:t>
            </w:r>
            <w:r w:rsidRPr="0086023F">
              <w:rPr>
                <w:rFonts w:ascii="Calibri" w:eastAsia="Book Antiqua" w:hAnsi="Calibri" w:cs="Calibri"/>
              </w:rPr>
              <w:t xml:space="preserve">of the Bidding Documents. The performance security of a joint venture shall be in the name of </w:t>
            </w:r>
            <w:r w:rsidR="00FE3CB2">
              <w:rPr>
                <w:rFonts w:ascii="Calibri" w:eastAsia="Book Antiqua" w:hAnsi="Calibri" w:cs="Calibri"/>
              </w:rPr>
              <w:t>the Lead Partner</w:t>
            </w:r>
            <w:r w:rsidRPr="0086023F">
              <w:rPr>
                <w:rFonts w:ascii="Calibri" w:eastAsia="Book Antiqua" w:hAnsi="Calibri" w:cs="Calibri"/>
              </w:rPr>
              <w:t>.</w:t>
            </w:r>
          </w:p>
          <w:p w:rsidR="000E1469" w:rsidRPr="003A1B45" w:rsidRDefault="000E1469" w:rsidP="000E1469">
            <w:pPr>
              <w:widowControl w:val="0"/>
              <w:autoSpaceDE w:val="0"/>
              <w:autoSpaceDN w:val="0"/>
              <w:jc w:val="both"/>
              <w:rPr>
                <w:rFonts w:ascii="Calibri" w:eastAsia="Book Antiqua" w:hAnsi="Calibri" w:cs="Calibri"/>
              </w:rPr>
            </w:pPr>
          </w:p>
        </w:tc>
      </w:tr>
      <w:tr w:rsidR="0021041B" w:rsidTr="004C55C4">
        <w:tc>
          <w:tcPr>
            <w:tcW w:w="821" w:type="dxa"/>
          </w:tcPr>
          <w:p w:rsidR="000E146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lastRenderedPageBreak/>
              <w:t>3</w:t>
            </w:r>
            <w:r w:rsidR="00D412BD">
              <w:rPr>
                <w:rFonts w:ascii="Calibri" w:eastAsia="Book Antiqua" w:hAnsi="Calibri" w:cs="Calibri"/>
              </w:rPr>
              <w:t>4</w:t>
            </w:r>
          </w:p>
        </w:tc>
        <w:tc>
          <w:tcPr>
            <w:tcW w:w="2551" w:type="dxa"/>
          </w:tcPr>
          <w:p w:rsidR="000E1469" w:rsidRPr="0086023F" w:rsidRDefault="006031C3" w:rsidP="000F1A90">
            <w:pPr>
              <w:widowControl w:val="0"/>
              <w:autoSpaceDE w:val="0"/>
              <w:autoSpaceDN w:val="0"/>
              <w:rPr>
                <w:rFonts w:ascii="Calibri" w:eastAsia="Book Antiqua" w:hAnsi="Calibri" w:cs="Calibri"/>
              </w:rPr>
            </w:pPr>
            <w:r w:rsidRPr="0086023F">
              <w:rPr>
                <w:rFonts w:ascii="Calibri" w:eastAsia="Book Antiqua" w:hAnsi="Calibri" w:cs="Calibri"/>
              </w:rPr>
              <w:t>-</w:t>
            </w:r>
          </w:p>
        </w:tc>
        <w:tc>
          <w:tcPr>
            <w:tcW w:w="6709" w:type="dxa"/>
          </w:tcPr>
          <w:p w:rsidR="000E1469" w:rsidRPr="0086023F" w:rsidRDefault="006031C3" w:rsidP="000E1469">
            <w:pPr>
              <w:widowControl w:val="0"/>
              <w:autoSpaceDE w:val="0"/>
              <w:autoSpaceDN w:val="0"/>
              <w:rPr>
                <w:rFonts w:ascii="Calibri" w:eastAsia="Book Antiqua" w:hAnsi="Calibri" w:cs="Calibri"/>
                <w:b/>
                <w:bCs/>
              </w:rPr>
            </w:pPr>
            <w:r w:rsidRPr="0086023F">
              <w:rPr>
                <w:rFonts w:ascii="Calibri" w:eastAsia="Book Antiqua" w:hAnsi="Calibri" w:cs="Calibri"/>
                <w:b/>
                <w:bCs/>
              </w:rPr>
              <w:t>Note- At the time of submission of the bid, Bidders are required to make sure that:</w:t>
            </w:r>
          </w:p>
          <w:p w:rsidR="000E1469" w:rsidRPr="0086023F" w:rsidRDefault="006031C3" w:rsidP="000E1469">
            <w:pPr>
              <w:widowControl w:val="0"/>
              <w:autoSpaceDE w:val="0"/>
              <w:autoSpaceDN w:val="0"/>
              <w:jc w:val="both"/>
              <w:rPr>
                <w:rFonts w:ascii="Calibri" w:eastAsia="Book Antiqua" w:hAnsi="Calibri" w:cs="Calibri"/>
              </w:rPr>
            </w:pPr>
            <w:r w:rsidRPr="006C7B13">
              <w:rPr>
                <w:rFonts w:ascii="Calibri" w:eastAsia="Book Antiqua" w:hAnsi="Calibri" w:cs="Calibri"/>
                <w:b/>
                <w:bCs/>
              </w:rPr>
              <w:t>1.</w:t>
            </w:r>
            <w:r w:rsidRPr="0086023F">
              <w:rPr>
                <w:rFonts w:ascii="Calibri" w:eastAsia="Book Antiqua" w:hAnsi="Calibri" w:cs="Calibri"/>
              </w:rPr>
              <w:t xml:space="preserve"> The First Envelope excel with file named “First Envelope and Bid Forms” must be uploaded along with the bid.</w:t>
            </w:r>
          </w:p>
          <w:p w:rsidR="000E1469" w:rsidRPr="0086023F" w:rsidRDefault="000E1469" w:rsidP="000E1469">
            <w:pPr>
              <w:widowControl w:val="0"/>
              <w:autoSpaceDE w:val="0"/>
              <w:autoSpaceDN w:val="0"/>
              <w:jc w:val="both"/>
              <w:rPr>
                <w:rFonts w:ascii="Calibri" w:eastAsia="Book Antiqua" w:hAnsi="Calibri" w:cs="Calibri"/>
              </w:rPr>
            </w:pPr>
          </w:p>
          <w:p w:rsidR="000E1469" w:rsidRPr="0086023F" w:rsidRDefault="006031C3" w:rsidP="000E1469">
            <w:pPr>
              <w:widowControl w:val="0"/>
              <w:autoSpaceDE w:val="0"/>
              <w:autoSpaceDN w:val="0"/>
              <w:jc w:val="both"/>
              <w:rPr>
                <w:rFonts w:ascii="Calibri" w:eastAsia="Book Antiqua" w:hAnsi="Calibri" w:cs="Calibri"/>
              </w:rPr>
            </w:pPr>
            <w:r w:rsidRPr="005459B3">
              <w:rPr>
                <w:rFonts w:ascii="Calibri" w:eastAsia="Book Antiqua" w:hAnsi="Calibri" w:cs="Calibri"/>
              </w:rPr>
              <w:t>2.</w:t>
            </w:r>
            <w:r w:rsidRPr="0086023F">
              <w:rPr>
                <w:rFonts w:ascii="Calibri" w:eastAsia="Book Antiqua" w:hAnsi="Calibri" w:cs="Calibri"/>
              </w:rPr>
              <w:t xml:space="preserve"> The Second Envelope excel with file named “Price schedule” must be uploaded along with the bid.</w:t>
            </w:r>
          </w:p>
          <w:p w:rsidR="000E1469" w:rsidRPr="0086023F" w:rsidRDefault="000E1469" w:rsidP="000E1469">
            <w:pPr>
              <w:widowControl w:val="0"/>
              <w:autoSpaceDE w:val="0"/>
              <w:autoSpaceDN w:val="0"/>
              <w:jc w:val="both"/>
              <w:rPr>
                <w:rFonts w:ascii="Calibri" w:eastAsia="Book Antiqua" w:hAnsi="Calibri" w:cs="Calibri"/>
              </w:rPr>
            </w:pPr>
          </w:p>
          <w:p w:rsidR="000E1469" w:rsidRPr="0086023F" w:rsidRDefault="006031C3" w:rsidP="000E1469">
            <w:pPr>
              <w:widowControl w:val="0"/>
              <w:autoSpaceDE w:val="0"/>
              <w:autoSpaceDN w:val="0"/>
              <w:jc w:val="both"/>
              <w:rPr>
                <w:rFonts w:ascii="Calibri" w:eastAsia="Book Antiqua" w:hAnsi="Calibri" w:cs="Calibri"/>
                <w:b/>
                <w:bCs/>
              </w:rPr>
            </w:pPr>
            <w:r w:rsidRPr="0086023F">
              <w:rPr>
                <w:rFonts w:ascii="Calibri" w:eastAsia="Book Antiqua" w:hAnsi="Calibri" w:cs="Calibri"/>
              </w:rPr>
              <w:t xml:space="preserve">As per the provisions of the portal, it is mandatory to upload aforesaid excel files with name as indicated above (Bidders may refer user manuals at the portal </w:t>
            </w:r>
            <w:r w:rsidRPr="00B361E2">
              <w:rPr>
                <w:rFonts w:ascii="Calibri" w:eastAsia="Book Antiqua" w:hAnsi="Calibri" w:cs="Calibri"/>
              </w:rPr>
              <w:t xml:space="preserve">“http://www.tenderwizard.com/OPTCL” </w:t>
            </w:r>
            <w:r w:rsidRPr="0086023F">
              <w:rPr>
                <w:rFonts w:ascii="Calibri" w:eastAsia="Book Antiqua" w:hAnsi="Calibri" w:cs="Calibri"/>
              </w:rPr>
              <w:t>regarding submission of bid).</w:t>
            </w:r>
          </w:p>
        </w:tc>
      </w:tr>
    </w:tbl>
    <w:p w:rsidR="0086023F" w:rsidRDefault="0086023F" w:rsidP="000E1469">
      <w:pPr>
        <w:widowControl w:val="0"/>
        <w:autoSpaceDE w:val="0"/>
        <w:autoSpaceDN w:val="0"/>
        <w:jc w:val="center"/>
        <w:rPr>
          <w:rFonts w:ascii="Calibri" w:eastAsia="Book Antiqua" w:hAnsi="Calibri" w:cs="Calibri"/>
          <w:b/>
          <w:bCs/>
          <w:sz w:val="22"/>
          <w:szCs w:val="22"/>
        </w:rPr>
      </w:pPr>
    </w:p>
    <w:p w:rsidR="000F1A90" w:rsidRDefault="006031C3" w:rsidP="000E1469">
      <w:pPr>
        <w:widowControl w:val="0"/>
        <w:autoSpaceDE w:val="0"/>
        <w:autoSpaceDN w:val="0"/>
        <w:jc w:val="center"/>
        <w:rPr>
          <w:rFonts w:ascii="Book Antiqua" w:eastAsia="Book Antiqua" w:hAnsi="Book Antiqua" w:cs="Book Antiqua"/>
          <w:sz w:val="22"/>
          <w:szCs w:val="22"/>
        </w:rPr>
      </w:pPr>
      <w:r w:rsidRPr="0086023F">
        <w:rPr>
          <w:rFonts w:ascii="Calibri" w:eastAsia="Book Antiqua" w:hAnsi="Calibri" w:cs="Calibri"/>
          <w:b/>
          <w:bCs/>
          <w:sz w:val="22"/>
          <w:szCs w:val="22"/>
        </w:rPr>
        <w:t>----- End of Section-III (BDS</w:t>
      </w:r>
      <w:r w:rsidRPr="000E1469">
        <w:rPr>
          <w:rFonts w:ascii="Book Antiqua" w:eastAsia="Book Antiqua" w:hAnsi="Book Antiqua" w:cs="Book Antiqua"/>
          <w:b/>
          <w:bCs/>
          <w:sz w:val="22"/>
          <w:szCs w:val="22"/>
        </w:rPr>
        <w:t>) ----</w:t>
      </w:r>
    </w:p>
    <w:sectPr w:rsidR="000F1A90" w:rsidSect="00D0065E">
      <w:footerReference w:type="default" r:id="rId10"/>
      <w:type w:val="continuous"/>
      <w:pgSz w:w="11906" w:h="16838" w:code="9"/>
      <w:pgMar w:top="567" w:right="851" w:bottom="567" w:left="851"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166" w:rsidRDefault="00CB4166">
      <w:r>
        <w:separator/>
      </w:r>
    </w:p>
  </w:endnote>
  <w:endnote w:type="continuationSeparator" w:id="0">
    <w:p w:rsidR="00CB4166" w:rsidRDefault="00CB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ans-serif">
    <w:altName w:val="Times New Roman"/>
    <w:panose1 w:val="00000000000000000000"/>
    <w:charset w:val="00"/>
    <w:family w:val="roman"/>
    <w:notTrueType/>
    <w:pitch w:val="default"/>
  </w:font>
  <w:font w:name="serif">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A32" w:rsidRPr="000F1A90" w:rsidRDefault="006031C3" w:rsidP="000F1A90">
    <w:pPr>
      <w:spacing w:before="12"/>
      <w:ind w:left="20"/>
    </w:pPr>
    <w:r>
      <w:t>Vol-I- Section</w:t>
    </w:r>
    <w:r>
      <w:rPr>
        <w:spacing w:val="-1"/>
      </w:rPr>
      <w:t xml:space="preserve"> </w:t>
    </w:r>
    <w:r>
      <w:t>–</w:t>
    </w:r>
    <w:r>
      <w:rPr>
        <w:spacing w:val="-3"/>
      </w:rPr>
      <w:t xml:space="preserve"> </w:t>
    </w:r>
    <w:r>
      <w:t>III: Bid</w:t>
    </w:r>
    <w:r>
      <w:rPr>
        <w:spacing w:val="-3"/>
      </w:rPr>
      <w:t xml:space="preserve"> </w:t>
    </w:r>
    <w:r>
      <w:t xml:space="preserve">Data </w:t>
    </w:r>
    <w:r w:rsidRPr="000F1A90">
      <w:t xml:space="preserve">Sheets                                                                                          Page </w:t>
    </w:r>
    <w:r w:rsidRPr="000F1A90">
      <w:fldChar w:fldCharType="begin"/>
    </w:r>
    <w:r w:rsidRPr="000F1A90">
      <w:instrText xml:space="preserve"> PAGE   \* MERGEFORMAT </w:instrText>
    </w:r>
    <w:r w:rsidRPr="000F1A90">
      <w:fldChar w:fldCharType="separate"/>
    </w:r>
    <w:r w:rsidR="00592752">
      <w:rPr>
        <w:noProof/>
      </w:rPr>
      <w:t>8</w:t>
    </w:r>
    <w:r w:rsidRPr="000F1A90">
      <w:fldChar w:fldCharType="end"/>
    </w:r>
    <w:r w:rsidRPr="000F1A90">
      <w:t xml:space="preserve"> | </w:t>
    </w:r>
    <w:r w:rsidR="00516516">
      <w:fldChar w:fldCharType="begin"/>
    </w:r>
    <w:r>
      <w:instrText xml:space="preserve"> NUMPAGES  \* Arabic  \* MERGEFORMAT </w:instrText>
    </w:r>
    <w:r w:rsidR="00516516">
      <w:fldChar w:fldCharType="separate"/>
    </w:r>
    <w:r w:rsidR="00592752">
      <w:rPr>
        <w:noProof/>
      </w:rPr>
      <w:t>9</w:t>
    </w:r>
    <w:r w:rsidR="00516516">
      <w:rPr>
        <w:noProof/>
      </w:rPr>
      <w:fldChar w:fldCharType="end"/>
    </w:r>
  </w:p>
  <w:p w:rsidR="00575A32" w:rsidRDefault="00575A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166" w:rsidRDefault="00CB4166">
      <w:r>
        <w:separator/>
      </w:r>
    </w:p>
  </w:footnote>
  <w:footnote w:type="continuationSeparator" w:id="0">
    <w:p w:rsidR="00CB4166" w:rsidRDefault="00CB41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041B"/>
    <w:rsid w:val="00024900"/>
    <w:rsid w:val="00056BFC"/>
    <w:rsid w:val="00080D22"/>
    <w:rsid w:val="00095B66"/>
    <w:rsid w:val="000A0EEF"/>
    <w:rsid w:val="000E1469"/>
    <w:rsid w:val="000E1D1E"/>
    <w:rsid w:val="000F1A90"/>
    <w:rsid w:val="001331F1"/>
    <w:rsid w:val="0013569A"/>
    <w:rsid w:val="0014716F"/>
    <w:rsid w:val="00171C16"/>
    <w:rsid w:val="001C54D9"/>
    <w:rsid w:val="001D2F64"/>
    <w:rsid w:val="001F063B"/>
    <w:rsid w:val="0021041B"/>
    <w:rsid w:val="002374B1"/>
    <w:rsid w:val="002A31CD"/>
    <w:rsid w:val="002A6B48"/>
    <w:rsid w:val="002E37AA"/>
    <w:rsid w:val="003116C0"/>
    <w:rsid w:val="00333A2F"/>
    <w:rsid w:val="003450A0"/>
    <w:rsid w:val="00361464"/>
    <w:rsid w:val="00370F58"/>
    <w:rsid w:val="00385A77"/>
    <w:rsid w:val="00395914"/>
    <w:rsid w:val="00396AE2"/>
    <w:rsid w:val="003A1B45"/>
    <w:rsid w:val="003A533E"/>
    <w:rsid w:val="003F22AF"/>
    <w:rsid w:val="00404BF8"/>
    <w:rsid w:val="00412D81"/>
    <w:rsid w:val="004150C1"/>
    <w:rsid w:val="00446D2F"/>
    <w:rsid w:val="00460BCB"/>
    <w:rsid w:val="0047170E"/>
    <w:rsid w:val="00471DF2"/>
    <w:rsid w:val="00477240"/>
    <w:rsid w:val="00480A84"/>
    <w:rsid w:val="0048694A"/>
    <w:rsid w:val="00496810"/>
    <w:rsid w:val="004C33D8"/>
    <w:rsid w:val="004C55C4"/>
    <w:rsid w:val="004F1B7E"/>
    <w:rsid w:val="004F5A3B"/>
    <w:rsid w:val="00516516"/>
    <w:rsid w:val="005362A7"/>
    <w:rsid w:val="005459B3"/>
    <w:rsid w:val="00555784"/>
    <w:rsid w:val="00571847"/>
    <w:rsid w:val="005725AB"/>
    <w:rsid w:val="00575A32"/>
    <w:rsid w:val="00592752"/>
    <w:rsid w:val="005A097F"/>
    <w:rsid w:val="005A2FAF"/>
    <w:rsid w:val="005C20BF"/>
    <w:rsid w:val="005E27C1"/>
    <w:rsid w:val="005F3296"/>
    <w:rsid w:val="006031C3"/>
    <w:rsid w:val="0064763E"/>
    <w:rsid w:val="00656C3D"/>
    <w:rsid w:val="00664101"/>
    <w:rsid w:val="006A6DED"/>
    <w:rsid w:val="006B4E94"/>
    <w:rsid w:val="006B5BD7"/>
    <w:rsid w:val="006B6913"/>
    <w:rsid w:val="006C7B13"/>
    <w:rsid w:val="0071404E"/>
    <w:rsid w:val="00716209"/>
    <w:rsid w:val="00717B1D"/>
    <w:rsid w:val="00791E42"/>
    <w:rsid w:val="0079294D"/>
    <w:rsid w:val="007933D4"/>
    <w:rsid w:val="0086023F"/>
    <w:rsid w:val="00881D81"/>
    <w:rsid w:val="008828C7"/>
    <w:rsid w:val="00893EE3"/>
    <w:rsid w:val="0090699F"/>
    <w:rsid w:val="0091788B"/>
    <w:rsid w:val="00952FA2"/>
    <w:rsid w:val="00963C04"/>
    <w:rsid w:val="0099154F"/>
    <w:rsid w:val="00991D04"/>
    <w:rsid w:val="00993354"/>
    <w:rsid w:val="009E67A8"/>
    <w:rsid w:val="009F39AF"/>
    <w:rsid w:val="00A16478"/>
    <w:rsid w:val="00A22ADD"/>
    <w:rsid w:val="00A27BF7"/>
    <w:rsid w:val="00A365AF"/>
    <w:rsid w:val="00A36F6C"/>
    <w:rsid w:val="00A57A34"/>
    <w:rsid w:val="00A61328"/>
    <w:rsid w:val="00A779BC"/>
    <w:rsid w:val="00A8798E"/>
    <w:rsid w:val="00AA43FB"/>
    <w:rsid w:val="00AD0CA2"/>
    <w:rsid w:val="00AD1E43"/>
    <w:rsid w:val="00AE39B9"/>
    <w:rsid w:val="00B02C36"/>
    <w:rsid w:val="00B03BC3"/>
    <w:rsid w:val="00B067BB"/>
    <w:rsid w:val="00B0765B"/>
    <w:rsid w:val="00B361E2"/>
    <w:rsid w:val="00B51BDD"/>
    <w:rsid w:val="00B51D49"/>
    <w:rsid w:val="00B5711E"/>
    <w:rsid w:val="00B65E43"/>
    <w:rsid w:val="00B82D8C"/>
    <w:rsid w:val="00BA4663"/>
    <w:rsid w:val="00BB4FFD"/>
    <w:rsid w:val="00BC7FDB"/>
    <w:rsid w:val="00C07B72"/>
    <w:rsid w:val="00CB4166"/>
    <w:rsid w:val="00CC706F"/>
    <w:rsid w:val="00CE2D18"/>
    <w:rsid w:val="00D06327"/>
    <w:rsid w:val="00D15AE9"/>
    <w:rsid w:val="00D26F8D"/>
    <w:rsid w:val="00D30EA2"/>
    <w:rsid w:val="00D30FC2"/>
    <w:rsid w:val="00D412BD"/>
    <w:rsid w:val="00D43F83"/>
    <w:rsid w:val="00D620A7"/>
    <w:rsid w:val="00DB5788"/>
    <w:rsid w:val="00E15127"/>
    <w:rsid w:val="00E66631"/>
    <w:rsid w:val="00E95C0D"/>
    <w:rsid w:val="00EB50DD"/>
    <w:rsid w:val="00EE5C1D"/>
    <w:rsid w:val="00F07555"/>
    <w:rsid w:val="00F11260"/>
    <w:rsid w:val="00F6051F"/>
    <w:rsid w:val="00F63B0F"/>
    <w:rsid w:val="00FD3EAE"/>
    <w:rsid w:val="00FE3C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B533C-D674-428B-9FB3-067D9229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sans-serif" w:eastAsia="sans-serif" w:hAnsi="sans-serif" w:cs="sans-serif"/>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sans-serif" w:eastAsia="sans-serif" w:hAnsi="sans-serif" w:cs="sans-serif"/>
      <w:b/>
      <w:bCs/>
      <w:i/>
      <w:iCs/>
      <w:sz w:val="28"/>
      <w:szCs w:val="28"/>
    </w:rPr>
  </w:style>
  <w:style w:type="paragraph" w:styleId="Heading3">
    <w:name w:val="heading 3"/>
    <w:basedOn w:val="Normal"/>
    <w:next w:val="Normal"/>
    <w:qFormat/>
    <w:rsid w:val="00EF7B96"/>
    <w:pPr>
      <w:keepNext/>
      <w:spacing w:before="240" w:after="60"/>
      <w:outlineLvl w:val="2"/>
    </w:pPr>
    <w:rPr>
      <w:rFonts w:ascii="sans-serif" w:eastAsia="sans-serif" w:hAnsi="sans-serif" w:cs="sans-serif"/>
      <w:b/>
      <w:bCs/>
      <w:sz w:val="26"/>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sans-serif" w:eastAsia="sans-serif" w:hAnsi="sans-serif" w:cs="sans-serif"/>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style>
  <w:style w:type="paragraph" w:customStyle="1" w:styleId="pMsoNormal">
    <w:name w:val="p_MsoNormal"/>
    <w:basedOn w:val="Normal"/>
    <w:rPr>
      <w:rFonts w:ascii="sans-serif" w:eastAsia="sans-serif" w:hAnsi="sans-serif" w:cs="sans-serif"/>
    </w:rPr>
  </w:style>
  <w:style w:type="character" w:customStyle="1" w:styleId="alink">
    <w:name w:val="a_link"/>
    <w:basedOn w:val="DefaultParagraphFont"/>
    <w:rPr>
      <w:color w:val="0000FF"/>
    </w:rPr>
  </w:style>
  <w:style w:type="table" w:customStyle="1" w:styleId="MsoTableGrid0">
    <w:name w:val="MsoTableGrid"/>
    <w:basedOn w:val="TableNormal"/>
    <w:tblPr>
      <w:tblInd w:w="0" w:type="dxa"/>
      <w:tblCellMar>
        <w:top w:w="0" w:type="dxa"/>
        <w:left w:w="108" w:type="dxa"/>
        <w:bottom w:w="0" w:type="dxa"/>
        <w:right w:w="108" w:type="dxa"/>
      </w:tblCellMar>
    </w:tblPr>
  </w:style>
  <w:style w:type="table" w:customStyle="1" w:styleId="MsoTableGrid00">
    <w:name w:val="MsoTableGrid_0"/>
    <w:basedOn w:val="TableNormal"/>
    <w:tblPr>
      <w:tblInd w:w="0" w:type="dxa"/>
      <w:tblCellMar>
        <w:top w:w="0" w:type="dxa"/>
        <w:left w:w="108" w:type="dxa"/>
        <w:bottom w:w="0" w:type="dxa"/>
        <w:right w:w="108" w:type="dxa"/>
      </w:tblCellMar>
    </w:tblPr>
  </w:style>
  <w:style w:type="paragraph" w:styleId="Footer">
    <w:name w:val="footer"/>
    <w:basedOn w:val="Normal"/>
    <w:link w:val="FooterChar"/>
    <w:uiPriority w:val="99"/>
    <w:unhideWhenUsed/>
    <w:rsid w:val="000F1A90"/>
    <w:pPr>
      <w:widowControl w:val="0"/>
      <w:tabs>
        <w:tab w:val="center" w:pos="4513"/>
        <w:tab w:val="right" w:pos="9026"/>
      </w:tabs>
      <w:autoSpaceDE w:val="0"/>
      <w:autoSpaceDN w:val="0"/>
    </w:pPr>
    <w:rPr>
      <w:rFonts w:ascii="Book Antiqua" w:eastAsia="Book Antiqua" w:hAnsi="Book Antiqua" w:cs="Book Antiqua"/>
      <w:sz w:val="22"/>
      <w:szCs w:val="22"/>
    </w:rPr>
  </w:style>
  <w:style w:type="character" w:customStyle="1" w:styleId="FooterChar">
    <w:name w:val="Footer Char"/>
    <w:basedOn w:val="DefaultParagraphFont"/>
    <w:link w:val="Footer"/>
    <w:uiPriority w:val="99"/>
    <w:rsid w:val="000F1A90"/>
    <w:rPr>
      <w:rFonts w:ascii="Book Antiqua" w:eastAsia="Book Antiqua" w:hAnsi="Book Antiqua" w:cs="Book Antiqua"/>
      <w:sz w:val="22"/>
      <w:szCs w:val="22"/>
    </w:rPr>
  </w:style>
  <w:style w:type="table" w:styleId="TableGrid">
    <w:name w:val="Table Grid"/>
    <w:basedOn w:val="TableNormal"/>
    <w:uiPriority w:val="39"/>
    <w:rsid w:val="000F1A90"/>
    <w:rPr>
      <w:rFonts w:asciiTheme="minorHAnsi" w:eastAsiaTheme="minorHAnsi" w:hAnsiTheme="minorHAnsi" w:cstheme="minorBidi"/>
      <w:sz w:val="22"/>
      <w:szCs w:val="22"/>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tcl.co.in"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tenderwizard.com/OPTC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2981</Words>
  <Characters>16995</Characters>
  <Application>Microsoft Office Word</Application>
  <DocSecurity>0</DocSecurity>
  <Lines>141</Lines>
  <Paragraphs>39</Paragraphs>
  <ScaleCrop>false</ScaleCrop>
  <Company/>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cp:lastModifiedBy>OPTCL</cp:lastModifiedBy>
  <cp:revision>6</cp:revision>
  <dcterms:created xsi:type="dcterms:W3CDTF">2026-02-06T07:57:00Z</dcterms:created>
  <dcterms:modified xsi:type="dcterms:W3CDTF">2026-02-09T12:07:00Z</dcterms:modified>
</cp:coreProperties>
</file>